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47A5C4" w14:textId="77777777" w:rsidR="00C1174F" w:rsidRDefault="00000000">
      <w:pPr>
        <w:spacing w:after="40"/>
        <w:jc w:val="center"/>
      </w:pPr>
      <w:r>
        <w:rPr>
          <w:noProof/>
        </w:rPr>
        <w:drawing>
          <wp:inline distT="0" distB="0" distL="0" distR="0" wp14:anchorId="322708DD" wp14:editId="1E8BCC32">
            <wp:extent cx="18288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ivent Alternate Logo_BLACK LETTERS_WHITE BCKG(4).png"/>
                    <pic:cNvPicPr/>
                  </pic:nvPicPr>
                  <pic:blipFill>
                    <a:blip r:embed="rId8"/>
                    <a:stretch>
                      <a:fillRect/>
                    </a:stretch>
                  </pic:blipFill>
                  <pic:spPr>
                    <a:xfrm>
                      <a:off x="0" y="0"/>
                      <a:ext cx="1828800" cy="1828800"/>
                    </a:xfrm>
                    <a:prstGeom prst="rect">
                      <a:avLst/>
                    </a:prstGeom>
                  </pic:spPr>
                </pic:pic>
              </a:graphicData>
            </a:graphic>
          </wp:inline>
        </w:drawing>
      </w:r>
    </w:p>
    <w:p w14:paraId="49AEFF55" w14:textId="77777777" w:rsidR="00C1174F" w:rsidRDefault="00000000">
      <w:pPr>
        <w:jc w:val="center"/>
      </w:pPr>
      <w:r>
        <w:rPr>
          <w:b/>
          <w:color w:val="56616D"/>
          <w:sz w:val="18"/>
        </w:rPr>
        <w:t>AI SAFETY PROFESSIONAL STARTER KIT</w:t>
      </w:r>
    </w:p>
    <w:p w14:paraId="59864362" w14:textId="77777777" w:rsidR="00C1174F" w:rsidRDefault="00000000">
      <w:pPr>
        <w:pStyle w:val="Title"/>
        <w:jc w:val="center"/>
      </w:pPr>
      <w:r>
        <w:t>Information-Sanitization Checklist</w:t>
      </w:r>
    </w:p>
    <w:p w14:paraId="0ED3E8D6" w14:textId="77777777" w:rsidR="00C1174F" w:rsidRDefault="00000000">
      <w:pPr>
        <w:jc w:val="center"/>
      </w:pPr>
      <w:r>
        <w:rPr>
          <w:b/>
          <w:color w:val="101820"/>
          <w:sz w:val="24"/>
        </w:rPr>
        <w:t>Before You Upload Safety Information to AI</w:t>
      </w:r>
    </w:p>
    <w:p w14:paraId="7298123C" w14:textId="77777777" w:rsidR="00C1174F" w:rsidRDefault="00C1174F">
      <w:pPr>
        <w:pBdr>
          <w:bottom w:val="single" w:sz="10" w:space="1" w:color="2F5DA8"/>
        </w:pBdr>
        <w:spacing w:before="20" w:after="100"/>
      </w:pPr>
    </w:p>
    <w:tbl>
      <w:tblPr>
        <w:tblW w:w="0" w:type="auto"/>
        <w:jc w:val="center"/>
        <w:tblLook w:val="04A0" w:firstRow="1" w:lastRow="0" w:firstColumn="1" w:lastColumn="0" w:noHBand="0" w:noVBand="1"/>
      </w:tblPr>
      <w:tblGrid>
        <w:gridCol w:w="10368"/>
      </w:tblGrid>
      <w:tr w:rsidR="00C1174F" w14:paraId="3F9D1B26" w14:textId="77777777">
        <w:trPr>
          <w:jc w:val="center"/>
        </w:trPr>
        <w:tc>
          <w:tcPr>
            <w:tcW w:w="10368" w:type="dxa"/>
            <w:tcBorders>
              <w:top w:val="single" w:sz="8" w:space="0" w:color="2F5DA8"/>
              <w:left w:val="single" w:sz="8" w:space="0" w:color="2F5DA8"/>
              <w:bottom w:val="single" w:sz="8" w:space="0" w:color="2F5DA8"/>
              <w:right w:val="single" w:sz="8" w:space="0" w:color="2F5DA8"/>
            </w:tcBorders>
            <w:shd w:val="clear" w:color="auto" w:fill="EAF0F7"/>
          </w:tcPr>
          <w:p w14:paraId="4F00865A" w14:textId="77777777" w:rsidR="00C1174F" w:rsidRDefault="00000000">
            <w:pPr>
              <w:spacing w:after="40"/>
            </w:pPr>
            <w:r>
              <w:rPr>
                <w:b/>
                <w:color w:val="2F5DA8"/>
              </w:rPr>
              <w:t>CORE RULE</w:t>
            </w:r>
          </w:p>
          <w:p w14:paraId="622EFC97" w14:textId="77777777" w:rsidR="00C1174F" w:rsidRDefault="00000000">
            <w:pPr>
              <w:spacing w:after="0"/>
            </w:pPr>
            <w:r>
              <w:t>Preserve the original evidence. Create a separate sanitized copy for AI use. Never alter the original investigation file, photo, statement, report, or record.</w:t>
            </w:r>
          </w:p>
        </w:tc>
      </w:tr>
    </w:tbl>
    <w:p w14:paraId="09276909" w14:textId="77777777" w:rsidR="00C1174F" w:rsidRDefault="00C1174F">
      <w:pPr>
        <w:spacing w:after="0"/>
      </w:pPr>
    </w:p>
    <w:p w14:paraId="47F524C8" w14:textId="77777777" w:rsidR="00C1174F" w:rsidRDefault="00000000">
      <w:r>
        <w:rPr>
          <w:b/>
        </w:rPr>
        <w:t xml:space="preserve">Purpose: </w:t>
      </w:r>
      <w:r>
        <w:t>Use this checklist before uploading inspection reports, incident records, photographs, witness statements, JHAs, training records, equipment documents, or other safety information into an AI system. The goal is to remove information the AI does not need while preserving the facts required for a useful safety analysis.</w:t>
      </w:r>
    </w:p>
    <w:p w14:paraId="2290F46F" w14:textId="77777777" w:rsidR="00C1174F" w:rsidRDefault="00000000">
      <w:pPr>
        <w:pStyle w:val="SmallNote"/>
      </w:pPr>
      <w:r>
        <w:t>This checklist is a practical information-handling aid, not a substitute for your employer's privacy, cybersecurity, legal, records-retention, contractual, or client-specific requirements. If your company or client rules are stricter, follow the stricter rule.</w:t>
      </w:r>
    </w:p>
    <w:p w14:paraId="2DFE0FC1" w14:textId="77777777" w:rsidR="00C1174F" w:rsidRDefault="00000000">
      <w:pPr>
        <w:pStyle w:val="Heading1"/>
      </w:pPr>
      <w:r>
        <w:t>1. Quick Decision: Green / Yellow / Red</w:t>
      </w:r>
    </w:p>
    <w:tbl>
      <w:tblPr>
        <w:tblW w:w="0" w:type="auto"/>
        <w:jc w:val="center"/>
        <w:tblLook w:val="04A0" w:firstRow="1" w:lastRow="0" w:firstColumn="1" w:lastColumn="0" w:noHBand="0" w:noVBand="1"/>
      </w:tblPr>
      <w:tblGrid>
        <w:gridCol w:w="3456"/>
        <w:gridCol w:w="3456"/>
        <w:gridCol w:w="3456"/>
      </w:tblGrid>
      <w:tr w:rsidR="00C1174F" w14:paraId="4A65392D" w14:textId="77777777">
        <w:trPr>
          <w:jc w:val="center"/>
        </w:trPr>
        <w:tc>
          <w:tcPr>
            <w:tcW w:w="3456" w:type="dxa"/>
            <w:tcBorders>
              <w:top w:val="single" w:sz="6" w:space="0" w:color="D6DDE5"/>
              <w:left w:val="single" w:sz="6" w:space="0" w:color="D6DDE5"/>
              <w:bottom w:val="single" w:sz="6" w:space="0" w:color="D6DDE5"/>
              <w:right w:val="single" w:sz="6" w:space="0" w:color="D6DDE5"/>
            </w:tcBorders>
            <w:shd w:val="clear" w:color="auto" w:fill="EAF4EA"/>
          </w:tcPr>
          <w:p w14:paraId="06AF3941" w14:textId="77777777" w:rsidR="00C1174F" w:rsidRDefault="00000000">
            <w:pPr>
              <w:jc w:val="center"/>
            </w:pPr>
            <w:r>
              <w:rPr>
                <w:b/>
                <w:sz w:val="18"/>
              </w:rPr>
              <w:t>GREEN — Usually OK After Review</w:t>
            </w:r>
          </w:p>
        </w:tc>
        <w:tc>
          <w:tcPr>
            <w:tcW w:w="3456" w:type="dxa"/>
            <w:tcBorders>
              <w:top w:val="single" w:sz="6" w:space="0" w:color="D6DDE5"/>
              <w:left w:val="single" w:sz="6" w:space="0" w:color="D6DDE5"/>
              <w:bottom w:val="single" w:sz="6" w:space="0" w:color="D6DDE5"/>
              <w:right w:val="single" w:sz="6" w:space="0" w:color="D6DDE5"/>
            </w:tcBorders>
            <w:shd w:val="clear" w:color="auto" w:fill="FFF3CD"/>
          </w:tcPr>
          <w:p w14:paraId="0B3439CC" w14:textId="77777777" w:rsidR="00C1174F" w:rsidRDefault="00000000">
            <w:pPr>
              <w:jc w:val="center"/>
            </w:pPr>
            <w:r>
              <w:rPr>
                <w:b/>
                <w:sz w:val="18"/>
              </w:rPr>
              <w:t>YELLOW — Sanitize First</w:t>
            </w:r>
          </w:p>
        </w:tc>
        <w:tc>
          <w:tcPr>
            <w:tcW w:w="3456" w:type="dxa"/>
            <w:tcBorders>
              <w:top w:val="single" w:sz="6" w:space="0" w:color="D6DDE5"/>
              <w:left w:val="single" w:sz="6" w:space="0" w:color="D6DDE5"/>
              <w:bottom w:val="single" w:sz="6" w:space="0" w:color="D6DDE5"/>
              <w:right w:val="single" w:sz="6" w:space="0" w:color="D6DDE5"/>
            </w:tcBorders>
            <w:shd w:val="clear" w:color="auto" w:fill="FCE8E6"/>
          </w:tcPr>
          <w:p w14:paraId="6D9A1003" w14:textId="77777777" w:rsidR="00C1174F" w:rsidRDefault="00000000">
            <w:pPr>
              <w:jc w:val="center"/>
            </w:pPr>
            <w:r>
              <w:rPr>
                <w:b/>
                <w:sz w:val="18"/>
              </w:rPr>
              <w:t>RED — Do Not Upload Without Authorization</w:t>
            </w:r>
          </w:p>
        </w:tc>
      </w:tr>
      <w:tr w:rsidR="00C1174F" w14:paraId="3321D91D"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284F5761" w14:textId="77777777" w:rsidR="00C1174F" w:rsidRDefault="00000000">
            <w:pPr>
              <w:spacing w:after="0"/>
            </w:pPr>
            <w:r>
              <w:rPr>
                <w:sz w:val="17"/>
              </w:rPr>
              <w:t>Hazard descriptions</w:t>
            </w:r>
          </w:p>
        </w:tc>
        <w:tc>
          <w:tcPr>
            <w:tcW w:w="3456" w:type="dxa"/>
            <w:tcBorders>
              <w:top w:val="single" w:sz="6" w:space="0" w:color="D6DDE5"/>
              <w:left w:val="single" w:sz="6" w:space="0" w:color="D6DDE5"/>
              <w:bottom w:val="single" w:sz="6" w:space="0" w:color="D6DDE5"/>
              <w:right w:val="single" w:sz="6" w:space="0" w:color="D6DDE5"/>
            </w:tcBorders>
          </w:tcPr>
          <w:p w14:paraId="06D7EA86" w14:textId="77777777" w:rsidR="00C1174F" w:rsidRDefault="00000000">
            <w:pPr>
              <w:spacing w:after="0"/>
            </w:pPr>
            <w:r>
              <w:rPr>
                <w:sz w:val="17"/>
              </w:rPr>
              <w:t>Employee/witness names</w:t>
            </w:r>
          </w:p>
        </w:tc>
        <w:tc>
          <w:tcPr>
            <w:tcW w:w="3456" w:type="dxa"/>
            <w:tcBorders>
              <w:top w:val="single" w:sz="6" w:space="0" w:color="D6DDE5"/>
              <w:left w:val="single" w:sz="6" w:space="0" w:color="D6DDE5"/>
              <w:bottom w:val="single" w:sz="6" w:space="0" w:color="D6DDE5"/>
              <w:right w:val="single" w:sz="6" w:space="0" w:color="D6DDE5"/>
            </w:tcBorders>
          </w:tcPr>
          <w:p w14:paraId="244CD8B2" w14:textId="77777777" w:rsidR="00C1174F" w:rsidRDefault="00000000">
            <w:pPr>
              <w:spacing w:after="0"/>
            </w:pPr>
            <w:r>
              <w:rPr>
                <w:sz w:val="17"/>
              </w:rPr>
              <w:t>Passwords, API keys, login credentials</w:t>
            </w:r>
          </w:p>
        </w:tc>
      </w:tr>
      <w:tr w:rsidR="00C1174F" w14:paraId="49972FE3"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34930D12" w14:textId="77777777" w:rsidR="00C1174F" w:rsidRDefault="00000000">
            <w:pPr>
              <w:spacing w:after="0"/>
            </w:pPr>
            <w:r>
              <w:rPr>
                <w:sz w:val="17"/>
              </w:rPr>
              <w:t>Anonymized observations</w:t>
            </w:r>
          </w:p>
        </w:tc>
        <w:tc>
          <w:tcPr>
            <w:tcW w:w="3456" w:type="dxa"/>
            <w:tcBorders>
              <w:top w:val="single" w:sz="6" w:space="0" w:color="D6DDE5"/>
              <w:left w:val="single" w:sz="6" w:space="0" w:color="D6DDE5"/>
              <w:bottom w:val="single" w:sz="6" w:space="0" w:color="D6DDE5"/>
              <w:right w:val="single" w:sz="6" w:space="0" w:color="D6DDE5"/>
            </w:tcBorders>
          </w:tcPr>
          <w:p w14:paraId="086935B9" w14:textId="77777777" w:rsidR="00C1174F" w:rsidRDefault="00000000">
            <w:pPr>
              <w:spacing w:after="0"/>
            </w:pPr>
            <w:r>
              <w:rPr>
                <w:sz w:val="17"/>
              </w:rPr>
              <w:t>Phone numbers / emails</w:t>
            </w:r>
          </w:p>
        </w:tc>
        <w:tc>
          <w:tcPr>
            <w:tcW w:w="3456" w:type="dxa"/>
            <w:tcBorders>
              <w:top w:val="single" w:sz="6" w:space="0" w:color="D6DDE5"/>
              <w:left w:val="single" w:sz="6" w:space="0" w:color="D6DDE5"/>
              <w:bottom w:val="single" w:sz="6" w:space="0" w:color="D6DDE5"/>
              <w:right w:val="single" w:sz="6" w:space="0" w:color="D6DDE5"/>
            </w:tcBorders>
          </w:tcPr>
          <w:p w14:paraId="473EA6F0" w14:textId="77777777" w:rsidR="00C1174F" w:rsidRDefault="00000000">
            <w:pPr>
              <w:spacing w:after="0"/>
            </w:pPr>
            <w:r>
              <w:rPr>
                <w:sz w:val="17"/>
              </w:rPr>
              <w:t>Social Security numbers / tax IDs</w:t>
            </w:r>
          </w:p>
        </w:tc>
      </w:tr>
      <w:tr w:rsidR="00C1174F" w14:paraId="61EDBE6F"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4814E41E" w14:textId="77777777" w:rsidR="00C1174F" w:rsidRDefault="00000000">
            <w:pPr>
              <w:spacing w:after="0"/>
            </w:pPr>
            <w:r>
              <w:rPr>
                <w:sz w:val="17"/>
              </w:rPr>
              <w:t>Generalized job titles</w:t>
            </w:r>
          </w:p>
        </w:tc>
        <w:tc>
          <w:tcPr>
            <w:tcW w:w="3456" w:type="dxa"/>
            <w:tcBorders>
              <w:top w:val="single" w:sz="6" w:space="0" w:color="D6DDE5"/>
              <w:left w:val="single" w:sz="6" w:space="0" w:color="D6DDE5"/>
              <w:bottom w:val="single" w:sz="6" w:space="0" w:color="D6DDE5"/>
              <w:right w:val="single" w:sz="6" w:space="0" w:color="D6DDE5"/>
            </w:tcBorders>
          </w:tcPr>
          <w:p w14:paraId="648025C4" w14:textId="77777777" w:rsidR="00C1174F" w:rsidRDefault="00000000">
            <w:pPr>
              <w:spacing w:after="0"/>
            </w:pPr>
            <w:r>
              <w:rPr>
                <w:sz w:val="17"/>
              </w:rPr>
              <w:t>Signatures / employee IDs</w:t>
            </w:r>
          </w:p>
        </w:tc>
        <w:tc>
          <w:tcPr>
            <w:tcW w:w="3456" w:type="dxa"/>
            <w:tcBorders>
              <w:top w:val="single" w:sz="6" w:space="0" w:color="D6DDE5"/>
              <w:left w:val="single" w:sz="6" w:space="0" w:color="D6DDE5"/>
              <w:bottom w:val="single" w:sz="6" w:space="0" w:color="D6DDE5"/>
              <w:right w:val="single" w:sz="6" w:space="0" w:color="D6DDE5"/>
            </w:tcBorders>
          </w:tcPr>
          <w:p w14:paraId="2335CC5D" w14:textId="77777777" w:rsidR="00C1174F" w:rsidRDefault="00000000">
            <w:pPr>
              <w:spacing w:after="0"/>
            </w:pPr>
            <w:r>
              <w:rPr>
                <w:sz w:val="17"/>
              </w:rPr>
              <w:t>Banking / credit-card information</w:t>
            </w:r>
          </w:p>
        </w:tc>
      </w:tr>
      <w:tr w:rsidR="00C1174F" w14:paraId="44582857"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78AFA06E" w14:textId="77777777" w:rsidR="00C1174F" w:rsidRDefault="00000000">
            <w:pPr>
              <w:spacing w:after="0"/>
            </w:pPr>
            <w:r>
              <w:rPr>
                <w:sz w:val="17"/>
              </w:rPr>
              <w:t>Public OSHA/regulatory material</w:t>
            </w:r>
          </w:p>
        </w:tc>
        <w:tc>
          <w:tcPr>
            <w:tcW w:w="3456" w:type="dxa"/>
            <w:tcBorders>
              <w:top w:val="single" w:sz="6" w:space="0" w:color="D6DDE5"/>
              <w:left w:val="single" w:sz="6" w:space="0" w:color="D6DDE5"/>
              <w:bottom w:val="single" w:sz="6" w:space="0" w:color="D6DDE5"/>
              <w:right w:val="single" w:sz="6" w:space="0" w:color="D6DDE5"/>
            </w:tcBorders>
          </w:tcPr>
          <w:p w14:paraId="04AAA2B0" w14:textId="77777777" w:rsidR="00C1174F" w:rsidRDefault="00000000">
            <w:pPr>
              <w:spacing w:after="0"/>
            </w:pPr>
            <w:r>
              <w:rPr>
                <w:sz w:val="17"/>
              </w:rPr>
              <w:t>Project/customer names</w:t>
            </w:r>
          </w:p>
        </w:tc>
        <w:tc>
          <w:tcPr>
            <w:tcW w:w="3456" w:type="dxa"/>
            <w:tcBorders>
              <w:top w:val="single" w:sz="6" w:space="0" w:color="D6DDE5"/>
              <w:left w:val="single" w:sz="6" w:space="0" w:color="D6DDE5"/>
              <w:bottom w:val="single" w:sz="6" w:space="0" w:color="D6DDE5"/>
              <w:right w:val="single" w:sz="6" w:space="0" w:color="D6DDE5"/>
            </w:tcBorders>
          </w:tcPr>
          <w:p w14:paraId="212FDDAE" w14:textId="77777777" w:rsidR="00C1174F" w:rsidRDefault="00000000">
            <w:pPr>
              <w:spacing w:after="0"/>
            </w:pPr>
            <w:r>
              <w:rPr>
                <w:sz w:val="17"/>
              </w:rPr>
              <w:t>Attorney-client privileged communications</w:t>
            </w:r>
          </w:p>
        </w:tc>
      </w:tr>
      <w:tr w:rsidR="00C1174F" w14:paraId="2D3DB5C9"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05105A11" w14:textId="77777777" w:rsidR="00C1174F" w:rsidRDefault="00000000">
            <w:pPr>
              <w:spacing w:after="0"/>
            </w:pPr>
            <w:r>
              <w:rPr>
                <w:sz w:val="17"/>
              </w:rPr>
              <w:t>Authorized manufacturer manuals</w:t>
            </w:r>
          </w:p>
        </w:tc>
        <w:tc>
          <w:tcPr>
            <w:tcW w:w="3456" w:type="dxa"/>
            <w:tcBorders>
              <w:top w:val="single" w:sz="6" w:space="0" w:color="D6DDE5"/>
              <w:left w:val="single" w:sz="6" w:space="0" w:color="D6DDE5"/>
              <w:bottom w:val="single" w:sz="6" w:space="0" w:color="D6DDE5"/>
              <w:right w:val="single" w:sz="6" w:space="0" w:color="D6DDE5"/>
            </w:tcBorders>
          </w:tcPr>
          <w:p w14:paraId="5F5BE417" w14:textId="77777777" w:rsidR="00C1174F" w:rsidRDefault="00000000">
            <w:pPr>
              <w:spacing w:after="0"/>
            </w:pPr>
            <w:r>
              <w:rPr>
                <w:sz w:val="17"/>
              </w:rPr>
              <w:t>Exact site addresses / GPS</w:t>
            </w:r>
          </w:p>
        </w:tc>
        <w:tc>
          <w:tcPr>
            <w:tcW w:w="3456" w:type="dxa"/>
            <w:tcBorders>
              <w:top w:val="single" w:sz="6" w:space="0" w:color="D6DDE5"/>
              <w:left w:val="single" w:sz="6" w:space="0" w:color="D6DDE5"/>
              <w:bottom w:val="single" w:sz="6" w:space="0" w:color="D6DDE5"/>
              <w:right w:val="single" w:sz="6" w:space="0" w:color="D6DDE5"/>
            </w:tcBorders>
          </w:tcPr>
          <w:p w14:paraId="634A1CBF" w14:textId="77777777" w:rsidR="00C1174F" w:rsidRDefault="00000000">
            <w:pPr>
              <w:spacing w:after="0"/>
            </w:pPr>
            <w:r>
              <w:rPr>
                <w:sz w:val="17"/>
              </w:rPr>
              <w:t>Restricted client or security information</w:t>
            </w:r>
          </w:p>
        </w:tc>
      </w:tr>
      <w:tr w:rsidR="00C1174F" w14:paraId="4A3C75AC"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3373B72A" w14:textId="77777777" w:rsidR="00C1174F" w:rsidRDefault="00000000">
            <w:pPr>
              <w:spacing w:after="0"/>
            </w:pPr>
            <w:r>
              <w:rPr>
                <w:sz w:val="17"/>
              </w:rPr>
              <w:t>Sanitized policies/procedures</w:t>
            </w:r>
          </w:p>
        </w:tc>
        <w:tc>
          <w:tcPr>
            <w:tcW w:w="3456" w:type="dxa"/>
            <w:tcBorders>
              <w:top w:val="single" w:sz="6" w:space="0" w:color="D6DDE5"/>
              <w:left w:val="single" w:sz="6" w:space="0" w:color="D6DDE5"/>
              <w:bottom w:val="single" w:sz="6" w:space="0" w:color="D6DDE5"/>
              <w:right w:val="single" w:sz="6" w:space="0" w:color="D6DDE5"/>
            </w:tcBorders>
          </w:tcPr>
          <w:p w14:paraId="7946833F" w14:textId="77777777" w:rsidR="00C1174F" w:rsidRDefault="00000000">
            <w:pPr>
              <w:spacing w:after="0"/>
            </w:pPr>
            <w:r>
              <w:rPr>
                <w:sz w:val="17"/>
              </w:rPr>
              <w:t>Injury/medical details</w:t>
            </w:r>
          </w:p>
        </w:tc>
        <w:tc>
          <w:tcPr>
            <w:tcW w:w="3456" w:type="dxa"/>
            <w:tcBorders>
              <w:top w:val="single" w:sz="6" w:space="0" w:color="D6DDE5"/>
              <w:left w:val="single" w:sz="6" w:space="0" w:color="D6DDE5"/>
              <w:bottom w:val="single" w:sz="6" w:space="0" w:color="D6DDE5"/>
              <w:right w:val="single" w:sz="6" w:space="0" w:color="D6DDE5"/>
            </w:tcBorders>
          </w:tcPr>
          <w:p w14:paraId="2126028C" w14:textId="77777777" w:rsidR="00C1174F" w:rsidRDefault="00000000">
            <w:pPr>
              <w:spacing w:after="0"/>
            </w:pPr>
            <w:r>
              <w:rPr>
                <w:sz w:val="17"/>
              </w:rPr>
              <w:t>Medical records beyond what is necessary and authorized</w:t>
            </w:r>
          </w:p>
        </w:tc>
      </w:tr>
      <w:tr w:rsidR="00C1174F" w14:paraId="6B35D696"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0C7B25E6" w14:textId="77777777" w:rsidR="00C1174F" w:rsidRDefault="00000000">
            <w:pPr>
              <w:spacing w:after="0"/>
            </w:pPr>
            <w:r>
              <w:rPr>
                <w:sz w:val="17"/>
              </w:rPr>
              <w:t>De-identified photos</w:t>
            </w:r>
          </w:p>
        </w:tc>
        <w:tc>
          <w:tcPr>
            <w:tcW w:w="3456" w:type="dxa"/>
            <w:tcBorders>
              <w:top w:val="single" w:sz="6" w:space="0" w:color="D6DDE5"/>
              <w:left w:val="single" w:sz="6" w:space="0" w:color="D6DDE5"/>
              <w:bottom w:val="single" w:sz="6" w:space="0" w:color="D6DDE5"/>
              <w:right w:val="single" w:sz="6" w:space="0" w:color="D6DDE5"/>
            </w:tcBorders>
          </w:tcPr>
          <w:p w14:paraId="6B6996EF" w14:textId="77777777" w:rsidR="00C1174F" w:rsidRDefault="00000000">
            <w:pPr>
              <w:spacing w:after="0"/>
            </w:pPr>
            <w:r>
              <w:rPr>
                <w:sz w:val="17"/>
              </w:rPr>
              <w:t>Faces, badges, license plates</w:t>
            </w:r>
          </w:p>
        </w:tc>
        <w:tc>
          <w:tcPr>
            <w:tcW w:w="3456" w:type="dxa"/>
            <w:tcBorders>
              <w:top w:val="single" w:sz="6" w:space="0" w:color="D6DDE5"/>
              <w:left w:val="single" w:sz="6" w:space="0" w:color="D6DDE5"/>
              <w:bottom w:val="single" w:sz="6" w:space="0" w:color="D6DDE5"/>
              <w:right w:val="single" w:sz="6" w:space="0" w:color="D6DDE5"/>
            </w:tcBorders>
          </w:tcPr>
          <w:p w14:paraId="4CD0395F" w14:textId="77777777" w:rsidR="00C1174F" w:rsidRDefault="00000000">
            <w:pPr>
              <w:spacing w:after="0"/>
            </w:pPr>
            <w:r>
              <w:rPr>
                <w:sz w:val="17"/>
              </w:rPr>
              <w:t>Information you are not authorized to disclose</w:t>
            </w:r>
          </w:p>
        </w:tc>
      </w:tr>
      <w:tr w:rsidR="00C1174F" w14:paraId="368EBA86"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0B7639F9" w14:textId="77777777" w:rsidR="00C1174F" w:rsidRDefault="00000000">
            <w:pPr>
              <w:spacing w:after="0"/>
            </w:pPr>
            <w:r>
              <w:rPr>
                <w:sz w:val="17"/>
              </w:rPr>
              <w:t>Task descriptions and timelines</w:t>
            </w:r>
          </w:p>
        </w:tc>
        <w:tc>
          <w:tcPr>
            <w:tcW w:w="3456" w:type="dxa"/>
            <w:tcBorders>
              <w:top w:val="single" w:sz="6" w:space="0" w:color="D6DDE5"/>
              <w:left w:val="single" w:sz="6" w:space="0" w:color="D6DDE5"/>
              <w:bottom w:val="single" w:sz="6" w:space="0" w:color="D6DDE5"/>
              <w:right w:val="single" w:sz="6" w:space="0" w:color="D6DDE5"/>
            </w:tcBorders>
          </w:tcPr>
          <w:p w14:paraId="519AB423" w14:textId="77777777" w:rsidR="00C1174F" w:rsidRDefault="00000000">
            <w:pPr>
              <w:spacing w:after="0"/>
            </w:pPr>
            <w:r>
              <w:rPr>
                <w:sz w:val="17"/>
              </w:rPr>
              <w:t>Proprietary drawings / pricing</w:t>
            </w:r>
          </w:p>
        </w:tc>
        <w:tc>
          <w:tcPr>
            <w:tcW w:w="3456" w:type="dxa"/>
            <w:tcBorders>
              <w:top w:val="single" w:sz="6" w:space="0" w:color="D6DDE5"/>
              <w:left w:val="single" w:sz="6" w:space="0" w:color="D6DDE5"/>
              <w:bottom w:val="single" w:sz="6" w:space="0" w:color="D6DDE5"/>
              <w:right w:val="single" w:sz="6" w:space="0" w:color="D6DDE5"/>
            </w:tcBorders>
          </w:tcPr>
          <w:p w14:paraId="36FD82C6" w14:textId="77777777" w:rsidR="00C1174F" w:rsidRDefault="00000000">
            <w:pPr>
              <w:spacing w:after="0"/>
            </w:pPr>
            <w:r>
              <w:rPr>
                <w:sz w:val="17"/>
              </w:rPr>
              <w:t>Trade secrets or export-controlled material</w:t>
            </w:r>
          </w:p>
        </w:tc>
      </w:tr>
    </w:tbl>
    <w:p w14:paraId="1C96834B" w14:textId="77777777" w:rsidR="00C1174F" w:rsidRDefault="00000000">
      <w:pPr>
        <w:pStyle w:val="SmallNote"/>
      </w:pPr>
      <w:r>
        <w:t>When in doubt, treat the information as YELLOW and obtain approval before upload.</w:t>
      </w:r>
    </w:p>
    <w:p w14:paraId="3003232C" w14:textId="77777777" w:rsidR="001E4516" w:rsidRDefault="001E4516">
      <w:pPr>
        <w:pStyle w:val="Heading1"/>
      </w:pPr>
    </w:p>
    <w:p w14:paraId="720592B4" w14:textId="77777777" w:rsidR="001E4516" w:rsidRDefault="001E4516">
      <w:pPr>
        <w:pStyle w:val="Heading1"/>
      </w:pPr>
    </w:p>
    <w:p w14:paraId="55379B34" w14:textId="0369198B" w:rsidR="00C1174F" w:rsidRDefault="00000000">
      <w:pPr>
        <w:pStyle w:val="Heading1"/>
      </w:pPr>
      <w:r>
        <w:t>2. Sanitization Workflow</w:t>
      </w:r>
    </w:p>
    <w:tbl>
      <w:tblPr>
        <w:tblW w:w="0" w:type="auto"/>
        <w:jc w:val="center"/>
        <w:tblLook w:val="04A0" w:firstRow="1" w:lastRow="0" w:firstColumn="1" w:lastColumn="0" w:noHBand="0" w:noVBand="1"/>
      </w:tblPr>
      <w:tblGrid>
        <w:gridCol w:w="3456"/>
        <w:gridCol w:w="3456"/>
        <w:gridCol w:w="3456"/>
      </w:tblGrid>
      <w:tr w:rsidR="00C1174F" w14:paraId="714047AB" w14:textId="77777777">
        <w:trPr>
          <w:tblHeader/>
          <w:jc w:val="center"/>
        </w:trPr>
        <w:tc>
          <w:tcPr>
            <w:tcW w:w="3456" w:type="dxa"/>
            <w:tcBorders>
              <w:top w:val="single" w:sz="6" w:space="0" w:color="101820"/>
              <w:left w:val="single" w:sz="6" w:space="0" w:color="101820"/>
              <w:bottom w:val="single" w:sz="6" w:space="0" w:color="101820"/>
              <w:right w:val="single" w:sz="6" w:space="0" w:color="101820"/>
            </w:tcBorders>
            <w:shd w:val="clear" w:color="auto" w:fill="101820"/>
          </w:tcPr>
          <w:p w14:paraId="5149F441" w14:textId="77777777" w:rsidR="00C1174F" w:rsidRDefault="00000000">
            <w:pPr>
              <w:jc w:val="center"/>
            </w:pPr>
            <w:r>
              <w:rPr>
                <w:b/>
                <w:color w:val="FFFFFF"/>
              </w:rPr>
              <w:t>Step</w:t>
            </w:r>
          </w:p>
        </w:tc>
        <w:tc>
          <w:tcPr>
            <w:tcW w:w="3456" w:type="dxa"/>
            <w:tcBorders>
              <w:top w:val="single" w:sz="6" w:space="0" w:color="101820"/>
              <w:left w:val="single" w:sz="6" w:space="0" w:color="101820"/>
              <w:bottom w:val="single" w:sz="6" w:space="0" w:color="101820"/>
              <w:right w:val="single" w:sz="6" w:space="0" w:color="101820"/>
            </w:tcBorders>
            <w:shd w:val="clear" w:color="auto" w:fill="101820"/>
          </w:tcPr>
          <w:p w14:paraId="1D2C3DB4" w14:textId="77777777" w:rsidR="00C1174F" w:rsidRDefault="00000000">
            <w:pPr>
              <w:jc w:val="center"/>
            </w:pPr>
            <w:r>
              <w:rPr>
                <w:b/>
                <w:color w:val="FFFFFF"/>
              </w:rPr>
              <w:t>Action</w:t>
            </w:r>
          </w:p>
        </w:tc>
        <w:tc>
          <w:tcPr>
            <w:tcW w:w="3456" w:type="dxa"/>
            <w:tcBorders>
              <w:top w:val="single" w:sz="6" w:space="0" w:color="101820"/>
              <w:left w:val="single" w:sz="6" w:space="0" w:color="101820"/>
              <w:bottom w:val="single" w:sz="6" w:space="0" w:color="101820"/>
              <w:right w:val="single" w:sz="6" w:space="0" w:color="101820"/>
            </w:tcBorders>
            <w:shd w:val="clear" w:color="auto" w:fill="101820"/>
          </w:tcPr>
          <w:p w14:paraId="4547DEEF" w14:textId="77777777" w:rsidR="00C1174F" w:rsidRDefault="00000000">
            <w:pPr>
              <w:jc w:val="center"/>
            </w:pPr>
            <w:r>
              <w:rPr>
                <w:b/>
                <w:color w:val="FFFFFF"/>
              </w:rPr>
              <w:t>What It Means</w:t>
            </w:r>
          </w:p>
        </w:tc>
      </w:tr>
      <w:tr w:rsidR="00C1174F" w14:paraId="35259B35"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4A0A6AF3" w14:textId="77777777" w:rsidR="00C1174F" w:rsidRDefault="00000000">
            <w:pPr>
              <w:jc w:val="center"/>
            </w:pPr>
            <w:r>
              <w:rPr>
                <w:b/>
              </w:rPr>
              <w:t>1</w:t>
            </w:r>
          </w:p>
        </w:tc>
        <w:tc>
          <w:tcPr>
            <w:tcW w:w="3456" w:type="dxa"/>
            <w:tcBorders>
              <w:top w:val="single" w:sz="6" w:space="0" w:color="D6DDE5"/>
              <w:left w:val="single" w:sz="6" w:space="0" w:color="D6DDE5"/>
              <w:bottom w:val="single" w:sz="6" w:space="0" w:color="D6DDE5"/>
              <w:right w:val="single" w:sz="6" w:space="0" w:color="D6DDE5"/>
            </w:tcBorders>
          </w:tcPr>
          <w:p w14:paraId="0CB5C179" w14:textId="77777777" w:rsidR="00C1174F" w:rsidRDefault="00000000">
            <w:r>
              <w:rPr>
                <w:b/>
              </w:rPr>
              <w:t>Preserve</w:t>
            </w:r>
          </w:p>
        </w:tc>
        <w:tc>
          <w:tcPr>
            <w:tcW w:w="3456" w:type="dxa"/>
            <w:tcBorders>
              <w:top w:val="single" w:sz="6" w:space="0" w:color="D6DDE5"/>
              <w:left w:val="single" w:sz="6" w:space="0" w:color="D6DDE5"/>
              <w:bottom w:val="single" w:sz="6" w:space="0" w:color="D6DDE5"/>
              <w:right w:val="single" w:sz="6" w:space="0" w:color="D6DDE5"/>
            </w:tcBorders>
          </w:tcPr>
          <w:p w14:paraId="33CC0697" w14:textId="77777777" w:rsidR="00C1174F" w:rsidRDefault="00000000">
            <w:r>
              <w:t>Keep the original evidence unchanged in the approved investigation file.</w:t>
            </w:r>
          </w:p>
        </w:tc>
      </w:tr>
      <w:tr w:rsidR="00C1174F" w14:paraId="211E1779"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7EC01D9C" w14:textId="77777777" w:rsidR="00C1174F" w:rsidRDefault="00000000">
            <w:pPr>
              <w:jc w:val="center"/>
            </w:pPr>
            <w:r>
              <w:rPr>
                <w:b/>
              </w:rPr>
              <w:t>2</w:t>
            </w:r>
          </w:p>
        </w:tc>
        <w:tc>
          <w:tcPr>
            <w:tcW w:w="3456" w:type="dxa"/>
            <w:tcBorders>
              <w:top w:val="single" w:sz="6" w:space="0" w:color="D6DDE5"/>
              <w:left w:val="single" w:sz="6" w:space="0" w:color="D6DDE5"/>
              <w:bottom w:val="single" w:sz="6" w:space="0" w:color="D6DDE5"/>
              <w:right w:val="single" w:sz="6" w:space="0" w:color="D6DDE5"/>
            </w:tcBorders>
          </w:tcPr>
          <w:p w14:paraId="2B3CF650" w14:textId="77777777" w:rsidR="00C1174F" w:rsidRDefault="00000000">
            <w:r>
              <w:rPr>
                <w:b/>
              </w:rPr>
              <w:t>Copy</w:t>
            </w:r>
          </w:p>
        </w:tc>
        <w:tc>
          <w:tcPr>
            <w:tcW w:w="3456" w:type="dxa"/>
            <w:tcBorders>
              <w:top w:val="single" w:sz="6" w:space="0" w:color="D6DDE5"/>
              <w:left w:val="single" w:sz="6" w:space="0" w:color="D6DDE5"/>
              <w:bottom w:val="single" w:sz="6" w:space="0" w:color="D6DDE5"/>
              <w:right w:val="single" w:sz="6" w:space="0" w:color="D6DDE5"/>
            </w:tcBorders>
          </w:tcPr>
          <w:p w14:paraId="5CC232A7" w14:textId="77777777" w:rsidR="00C1174F" w:rsidRDefault="00000000">
            <w:r>
              <w:t>Create a separate working copy specifically for AI upload.</w:t>
            </w:r>
          </w:p>
        </w:tc>
      </w:tr>
      <w:tr w:rsidR="00C1174F" w14:paraId="7C06BBAA"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1A773887" w14:textId="77777777" w:rsidR="00C1174F" w:rsidRDefault="00000000">
            <w:pPr>
              <w:jc w:val="center"/>
            </w:pPr>
            <w:r>
              <w:rPr>
                <w:b/>
              </w:rPr>
              <w:t>3</w:t>
            </w:r>
          </w:p>
        </w:tc>
        <w:tc>
          <w:tcPr>
            <w:tcW w:w="3456" w:type="dxa"/>
            <w:tcBorders>
              <w:top w:val="single" w:sz="6" w:space="0" w:color="D6DDE5"/>
              <w:left w:val="single" w:sz="6" w:space="0" w:color="D6DDE5"/>
              <w:bottom w:val="single" w:sz="6" w:space="0" w:color="D6DDE5"/>
              <w:right w:val="single" w:sz="6" w:space="0" w:color="D6DDE5"/>
            </w:tcBorders>
          </w:tcPr>
          <w:p w14:paraId="6AC05607" w14:textId="77777777" w:rsidR="00C1174F" w:rsidRDefault="00000000">
            <w:r>
              <w:rPr>
                <w:b/>
              </w:rPr>
              <w:t>Classify</w:t>
            </w:r>
          </w:p>
        </w:tc>
        <w:tc>
          <w:tcPr>
            <w:tcW w:w="3456" w:type="dxa"/>
            <w:tcBorders>
              <w:top w:val="single" w:sz="6" w:space="0" w:color="D6DDE5"/>
              <w:left w:val="single" w:sz="6" w:space="0" w:color="D6DDE5"/>
              <w:bottom w:val="single" w:sz="6" w:space="0" w:color="D6DDE5"/>
              <w:right w:val="single" w:sz="6" w:space="0" w:color="D6DDE5"/>
            </w:tcBorders>
          </w:tcPr>
          <w:p w14:paraId="6FB13337" w14:textId="77777777" w:rsidR="00C1174F" w:rsidRDefault="00000000">
            <w:r>
              <w:t>Identify personal, medical, confidential, privileged, security-sensitive, or proprietary information.</w:t>
            </w:r>
          </w:p>
        </w:tc>
      </w:tr>
      <w:tr w:rsidR="00C1174F" w14:paraId="650CC518"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295A5E2C" w14:textId="77777777" w:rsidR="00C1174F" w:rsidRDefault="00000000">
            <w:pPr>
              <w:jc w:val="center"/>
            </w:pPr>
            <w:r>
              <w:rPr>
                <w:b/>
              </w:rPr>
              <w:t>4</w:t>
            </w:r>
          </w:p>
        </w:tc>
        <w:tc>
          <w:tcPr>
            <w:tcW w:w="3456" w:type="dxa"/>
            <w:tcBorders>
              <w:top w:val="single" w:sz="6" w:space="0" w:color="D6DDE5"/>
              <w:left w:val="single" w:sz="6" w:space="0" w:color="D6DDE5"/>
              <w:bottom w:val="single" w:sz="6" w:space="0" w:color="D6DDE5"/>
              <w:right w:val="single" w:sz="6" w:space="0" w:color="D6DDE5"/>
            </w:tcBorders>
          </w:tcPr>
          <w:p w14:paraId="0ADB89BE" w14:textId="77777777" w:rsidR="00C1174F" w:rsidRDefault="00000000">
            <w:r>
              <w:rPr>
                <w:b/>
              </w:rPr>
              <w:t>Sanitize</w:t>
            </w:r>
          </w:p>
        </w:tc>
        <w:tc>
          <w:tcPr>
            <w:tcW w:w="3456" w:type="dxa"/>
            <w:tcBorders>
              <w:top w:val="single" w:sz="6" w:space="0" w:color="D6DDE5"/>
              <w:left w:val="single" w:sz="6" w:space="0" w:color="D6DDE5"/>
              <w:bottom w:val="single" w:sz="6" w:space="0" w:color="D6DDE5"/>
              <w:right w:val="single" w:sz="6" w:space="0" w:color="D6DDE5"/>
            </w:tcBorders>
          </w:tcPr>
          <w:p w14:paraId="233FE3A4" w14:textId="77777777" w:rsidR="00C1174F" w:rsidRDefault="00000000">
            <w:r>
              <w:t>Redact, crop, rename, generalize, or remove information the AI does not need.</w:t>
            </w:r>
          </w:p>
        </w:tc>
      </w:tr>
      <w:tr w:rsidR="00C1174F" w14:paraId="48022ED0"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35F2249A" w14:textId="77777777" w:rsidR="00C1174F" w:rsidRDefault="00000000">
            <w:pPr>
              <w:jc w:val="center"/>
            </w:pPr>
            <w:r>
              <w:rPr>
                <w:b/>
              </w:rPr>
              <w:t>5</w:t>
            </w:r>
          </w:p>
        </w:tc>
        <w:tc>
          <w:tcPr>
            <w:tcW w:w="3456" w:type="dxa"/>
            <w:tcBorders>
              <w:top w:val="single" w:sz="6" w:space="0" w:color="D6DDE5"/>
              <w:left w:val="single" w:sz="6" w:space="0" w:color="D6DDE5"/>
              <w:bottom w:val="single" w:sz="6" w:space="0" w:color="D6DDE5"/>
              <w:right w:val="single" w:sz="6" w:space="0" w:color="D6DDE5"/>
            </w:tcBorders>
          </w:tcPr>
          <w:p w14:paraId="2572FD97" w14:textId="77777777" w:rsidR="00C1174F" w:rsidRDefault="00000000">
            <w:r>
              <w:rPr>
                <w:b/>
              </w:rPr>
              <w:t>Verify</w:t>
            </w:r>
          </w:p>
        </w:tc>
        <w:tc>
          <w:tcPr>
            <w:tcW w:w="3456" w:type="dxa"/>
            <w:tcBorders>
              <w:top w:val="single" w:sz="6" w:space="0" w:color="D6DDE5"/>
              <w:left w:val="single" w:sz="6" w:space="0" w:color="D6DDE5"/>
              <w:bottom w:val="single" w:sz="6" w:space="0" w:color="D6DDE5"/>
              <w:right w:val="single" w:sz="6" w:space="0" w:color="D6DDE5"/>
            </w:tcBorders>
          </w:tcPr>
          <w:p w14:paraId="477754EF" w14:textId="77777777" w:rsidR="00C1174F" w:rsidRDefault="00000000">
            <w:r>
              <w:t>Open the sanitized file and confirm hidden data, metadata, comments, tracked changes, and filenames do not reveal restricted information.</w:t>
            </w:r>
          </w:p>
        </w:tc>
      </w:tr>
      <w:tr w:rsidR="00C1174F" w14:paraId="72647C39"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16CAC12D" w14:textId="77777777" w:rsidR="00C1174F" w:rsidRDefault="00000000">
            <w:pPr>
              <w:jc w:val="center"/>
            </w:pPr>
            <w:r>
              <w:rPr>
                <w:b/>
              </w:rPr>
              <w:t>6</w:t>
            </w:r>
          </w:p>
        </w:tc>
        <w:tc>
          <w:tcPr>
            <w:tcW w:w="3456" w:type="dxa"/>
            <w:tcBorders>
              <w:top w:val="single" w:sz="6" w:space="0" w:color="D6DDE5"/>
              <w:left w:val="single" w:sz="6" w:space="0" w:color="D6DDE5"/>
              <w:bottom w:val="single" w:sz="6" w:space="0" w:color="D6DDE5"/>
              <w:right w:val="single" w:sz="6" w:space="0" w:color="D6DDE5"/>
            </w:tcBorders>
          </w:tcPr>
          <w:p w14:paraId="7B618621" w14:textId="77777777" w:rsidR="00C1174F" w:rsidRDefault="00000000">
            <w:r>
              <w:rPr>
                <w:b/>
              </w:rPr>
              <w:t>Authorize</w:t>
            </w:r>
          </w:p>
        </w:tc>
        <w:tc>
          <w:tcPr>
            <w:tcW w:w="3456" w:type="dxa"/>
            <w:tcBorders>
              <w:top w:val="single" w:sz="6" w:space="0" w:color="D6DDE5"/>
              <w:left w:val="single" w:sz="6" w:space="0" w:color="D6DDE5"/>
              <w:bottom w:val="single" w:sz="6" w:space="0" w:color="D6DDE5"/>
              <w:right w:val="single" w:sz="6" w:space="0" w:color="D6DDE5"/>
            </w:tcBorders>
          </w:tcPr>
          <w:p w14:paraId="67639553" w14:textId="77777777" w:rsidR="00C1174F" w:rsidRDefault="00000000">
            <w:r>
              <w:t>Confirm the platform, account, client, and company rules allow the information to be uploaded.</w:t>
            </w:r>
          </w:p>
        </w:tc>
      </w:tr>
      <w:tr w:rsidR="00C1174F" w14:paraId="0E9D58F0" w14:textId="77777777">
        <w:trPr>
          <w:jc w:val="center"/>
        </w:trPr>
        <w:tc>
          <w:tcPr>
            <w:tcW w:w="3456" w:type="dxa"/>
            <w:tcBorders>
              <w:top w:val="single" w:sz="6" w:space="0" w:color="D6DDE5"/>
              <w:left w:val="single" w:sz="6" w:space="0" w:color="D6DDE5"/>
              <w:bottom w:val="single" w:sz="6" w:space="0" w:color="D6DDE5"/>
              <w:right w:val="single" w:sz="6" w:space="0" w:color="D6DDE5"/>
            </w:tcBorders>
          </w:tcPr>
          <w:p w14:paraId="13FE8634" w14:textId="77777777" w:rsidR="00C1174F" w:rsidRDefault="00000000">
            <w:pPr>
              <w:jc w:val="center"/>
            </w:pPr>
            <w:r>
              <w:rPr>
                <w:b/>
              </w:rPr>
              <w:t>7</w:t>
            </w:r>
          </w:p>
        </w:tc>
        <w:tc>
          <w:tcPr>
            <w:tcW w:w="3456" w:type="dxa"/>
            <w:tcBorders>
              <w:top w:val="single" w:sz="6" w:space="0" w:color="D6DDE5"/>
              <w:left w:val="single" w:sz="6" w:space="0" w:color="D6DDE5"/>
              <w:bottom w:val="single" w:sz="6" w:space="0" w:color="D6DDE5"/>
              <w:right w:val="single" w:sz="6" w:space="0" w:color="D6DDE5"/>
            </w:tcBorders>
          </w:tcPr>
          <w:p w14:paraId="266F3728" w14:textId="77777777" w:rsidR="00C1174F" w:rsidRDefault="00000000">
            <w:r>
              <w:rPr>
                <w:b/>
              </w:rPr>
              <w:t>Document</w:t>
            </w:r>
          </w:p>
        </w:tc>
        <w:tc>
          <w:tcPr>
            <w:tcW w:w="3456" w:type="dxa"/>
            <w:tcBorders>
              <w:top w:val="single" w:sz="6" w:space="0" w:color="D6DDE5"/>
              <w:left w:val="single" w:sz="6" w:space="0" w:color="D6DDE5"/>
              <w:bottom w:val="single" w:sz="6" w:space="0" w:color="D6DDE5"/>
              <w:right w:val="single" w:sz="6" w:space="0" w:color="D6DDE5"/>
            </w:tcBorders>
          </w:tcPr>
          <w:p w14:paraId="13A3D133" w14:textId="77777777" w:rsidR="00C1174F" w:rsidRDefault="00000000">
            <w:r>
              <w:t>Record what was uploaded, when, by whom, and what was removed or generalized.</w:t>
            </w:r>
          </w:p>
        </w:tc>
      </w:tr>
    </w:tbl>
    <w:p w14:paraId="4569A6A2" w14:textId="77777777" w:rsidR="00C1174F" w:rsidRDefault="00000000">
      <w:r>
        <w:br w:type="page"/>
      </w:r>
    </w:p>
    <w:p w14:paraId="012A7E94" w14:textId="77777777" w:rsidR="00C1174F" w:rsidRDefault="00000000">
      <w:pPr>
        <w:pStyle w:val="Heading1"/>
      </w:pPr>
      <w:r>
        <w:lastRenderedPageBreak/>
        <w:t>3. Personal &amp; Employee Information</w:t>
      </w:r>
    </w:p>
    <w:p w14:paraId="5646B28E" w14:textId="77777777" w:rsidR="00C1174F" w:rsidRDefault="00000000">
      <w:pPr>
        <w:pStyle w:val="Heading2"/>
      </w:pPr>
      <w:r>
        <w:t>PII / Identity Review</w:t>
      </w:r>
    </w:p>
    <w:tbl>
      <w:tblPr>
        <w:tblW w:w="11291" w:type="dxa"/>
        <w:jc w:val="center"/>
        <w:tblLayout w:type="fixed"/>
        <w:tblLook w:val="04A0" w:firstRow="1" w:lastRow="0" w:firstColumn="1" w:lastColumn="0" w:noHBand="0" w:noVBand="1"/>
      </w:tblPr>
      <w:tblGrid>
        <w:gridCol w:w="2197"/>
        <w:gridCol w:w="2502"/>
        <w:gridCol w:w="4395"/>
        <w:gridCol w:w="2197"/>
      </w:tblGrid>
      <w:tr w:rsidR="00C1174F" w14:paraId="24EE2131" w14:textId="77777777" w:rsidTr="001E4516">
        <w:trPr>
          <w:trHeight w:val="299"/>
          <w:tblHeader/>
          <w:jc w:val="center"/>
        </w:trPr>
        <w:tc>
          <w:tcPr>
            <w:tcW w:w="2197"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713CD3AA" w14:textId="77777777" w:rsidR="00C1174F" w:rsidRDefault="00000000">
            <w:pPr>
              <w:jc w:val="center"/>
            </w:pPr>
            <w:r>
              <w:rPr>
                <w:b/>
                <w:color w:val="FFFFFF"/>
                <w:sz w:val="17"/>
              </w:rPr>
              <w:t>Check</w:t>
            </w:r>
          </w:p>
        </w:tc>
        <w:tc>
          <w:tcPr>
            <w:tcW w:w="2502"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45912382" w14:textId="77777777" w:rsidR="00C1174F" w:rsidRDefault="00000000">
            <w:pPr>
              <w:jc w:val="center"/>
            </w:pPr>
            <w:r>
              <w:rPr>
                <w:b/>
                <w:color w:val="FFFFFF"/>
                <w:sz w:val="17"/>
              </w:rPr>
              <w:t>Item to Review</w:t>
            </w:r>
          </w:p>
        </w:tc>
        <w:tc>
          <w:tcPr>
            <w:tcW w:w="4395"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6C0C0AB7" w14:textId="77777777" w:rsidR="00C1174F" w:rsidRDefault="00000000">
            <w:pPr>
              <w:jc w:val="center"/>
            </w:pPr>
            <w:r>
              <w:rPr>
                <w:b/>
                <w:color w:val="FFFFFF"/>
                <w:sz w:val="17"/>
              </w:rPr>
              <w:t>What to Do</w:t>
            </w:r>
          </w:p>
        </w:tc>
        <w:tc>
          <w:tcPr>
            <w:tcW w:w="2197"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2503FC2D" w14:textId="77777777" w:rsidR="00C1174F" w:rsidRDefault="00000000">
            <w:pPr>
              <w:jc w:val="center"/>
            </w:pPr>
            <w:r>
              <w:rPr>
                <w:b/>
                <w:color w:val="FFFFFF"/>
                <w:sz w:val="17"/>
              </w:rPr>
              <w:t>Notes / Approval</w:t>
            </w:r>
          </w:p>
        </w:tc>
      </w:tr>
      <w:tr w:rsidR="00C1174F" w14:paraId="690C412F" w14:textId="77777777" w:rsidTr="001E4516">
        <w:trPr>
          <w:trHeight w:val="672"/>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5E7C1C48"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5A55DAEF" w14:textId="77777777" w:rsidR="00C1174F" w:rsidRDefault="00000000">
            <w:pPr>
              <w:spacing w:after="0"/>
            </w:pPr>
            <w:r>
              <w:rPr>
                <w:sz w:val="17"/>
              </w:rPr>
              <w:t>Names of employees, witnesses, or injured persons</w:t>
            </w:r>
          </w:p>
        </w:tc>
        <w:tc>
          <w:tcPr>
            <w:tcW w:w="4395" w:type="dxa"/>
            <w:tcBorders>
              <w:top w:val="single" w:sz="6" w:space="0" w:color="D6DDE5"/>
              <w:left w:val="single" w:sz="6" w:space="0" w:color="D6DDE5"/>
              <w:bottom w:val="single" w:sz="6" w:space="0" w:color="D6DDE5"/>
              <w:right w:val="single" w:sz="6" w:space="0" w:color="D6DDE5"/>
            </w:tcBorders>
            <w:vAlign w:val="center"/>
          </w:tcPr>
          <w:p w14:paraId="2ABCE86E" w14:textId="77777777" w:rsidR="00C1174F" w:rsidRDefault="00000000">
            <w:pPr>
              <w:spacing w:after="0"/>
            </w:pPr>
            <w:r>
              <w:rPr>
                <w:sz w:val="17"/>
              </w:rPr>
              <w:t>Replace with neutral identifiers such as Employee A, Witness 1, Foreman A, or Operator 1 unless the person's identity is necessary and authorized.</w:t>
            </w:r>
          </w:p>
        </w:tc>
        <w:tc>
          <w:tcPr>
            <w:tcW w:w="2197" w:type="dxa"/>
            <w:tcBorders>
              <w:top w:val="single" w:sz="6" w:space="0" w:color="D6DDE5"/>
              <w:left w:val="single" w:sz="6" w:space="0" w:color="D6DDE5"/>
              <w:bottom w:val="single" w:sz="6" w:space="0" w:color="D6DDE5"/>
              <w:right w:val="single" w:sz="6" w:space="0" w:color="D6DDE5"/>
            </w:tcBorders>
            <w:vAlign w:val="center"/>
          </w:tcPr>
          <w:p w14:paraId="2C2D8321" w14:textId="77777777" w:rsidR="00C1174F" w:rsidRDefault="00C1174F">
            <w:pPr>
              <w:spacing w:after="0"/>
            </w:pPr>
          </w:p>
        </w:tc>
      </w:tr>
      <w:tr w:rsidR="00C1174F" w14:paraId="3B26AA26" w14:textId="77777777" w:rsidTr="001E4516">
        <w:trPr>
          <w:trHeight w:val="448"/>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162D8AC2"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6C30F06B" w14:textId="77777777" w:rsidR="00C1174F" w:rsidRDefault="00000000">
            <w:pPr>
              <w:spacing w:after="0"/>
            </w:pPr>
            <w:r>
              <w:rPr>
                <w:sz w:val="17"/>
              </w:rPr>
              <w:t>Home address or personal mailing address</w:t>
            </w:r>
          </w:p>
        </w:tc>
        <w:tc>
          <w:tcPr>
            <w:tcW w:w="4395" w:type="dxa"/>
            <w:tcBorders>
              <w:top w:val="single" w:sz="6" w:space="0" w:color="D6DDE5"/>
              <w:left w:val="single" w:sz="6" w:space="0" w:color="D6DDE5"/>
              <w:bottom w:val="single" w:sz="6" w:space="0" w:color="D6DDE5"/>
              <w:right w:val="single" w:sz="6" w:space="0" w:color="D6DDE5"/>
            </w:tcBorders>
            <w:vAlign w:val="center"/>
          </w:tcPr>
          <w:p w14:paraId="2C841EB3" w14:textId="77777777" w:rsidR="00C1174F" w:rsidRDefault="00000000">
            <w:pPr>
              <w:spacing w:after="0"/>
            </w:pPr>
            <w:r>
              <w:rPr>
                <w:sz w:val="17"/>
              </w:rPr>
              <w:t>Remove.</w:t>
            </w:r>
          </w:p>
        </w:tc>
        <w:tc>
          <w:tcPr>
            <w:tcW w:w="2197" w:type="dxa"/>
            <w:tcBorders>
              <w:top w:val="single" w:sz="6" w:space="0" w:color="D6DDE5"/>
              <w:left w:val="single" w:sz="6" w:space="0" w:color="D6DDE5"/>
              <w:bottom w:val="single" w:sz="6" w:space="0" w:color="D6DDE5"/>
              <w:right w:val="single" w:sz="6" w:space="0" w:color="D6DDE5"/>
            </w:tcBorders>
            <w:vAlign w:val="center"/>
          </w:tcPr>
          <w:p w14:paraId="639A8D2C" w14:textId="77777777" w:rsidR="00C1174F" w:rsidRDefault="00C1174F">
            <w:pPr>
              <w:spacing w:after="0"/>
            </w:pPr>
          </w:p>
        </w:tc>
      </w:tr>
      <w:tr w:rsidR="00C1174F" w14:paraId="286CB430" w14:textId="77777777" w:rsidTr="001E4516">
        <w:trPr>
          <w:trHeight w:val="448"/>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555A537D"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0541BA88" w14:textId="77777777" w:rsidR="00C1174F" w:rsidRDefault="00000000">
            <w:pPr>
              <w:spacing w:after="0"/>
            </w:pPr>
            <w:r>
              <w:rPr>
                <w:sz w:val="17"/>
              </w:rPr>
              <w:t>Personal phone numbers and email addresses</w:t>
            </w:r>
          </w:p>
        </w:tc>
        <w:tc>
          <w:tcPr>
            <w:tcW w:w="4395" w:type="dxa"/>
            <w:tcBorders>
              <w:top w:val="single" w:sz="6" w:space="0" w:color="D6DDE5"/>
              <w:left w:val="single" w:sz="6" w:space="0" w:color="D6DDE5"/>
              <w:bottom w:val="single" w:sz="6" w:space="0" w:color="D6DDE5"/>
              <w:right w:val="single" w:sz="6" w:space="0" w:color="D6DDE5"/>
            </w:tcBorders>
            <w:vAlign w:val="center"/>
          </w:tcPr>
          <w:p w14:paraId="459D97E5" w14:textId="77777777" w:rsidR="00C1174F" w:rsidRDefault="00000000">
            <w:pPr>
              <w:spacing w:after="0"/>
            </w:pPr>
            <w:r>
              <w:rPr>
                <w:sz w:val="17"/>
              </w:rPr>
              <w:t>Remove unless required for the task and authorized.</w:t>
            </w:r>
          </w:p>
        </w:tc>
        <w:tc>
          <w:tcPr>
            <w:tcW w:w="2197" w:type="dxa"/>
            <w:tcBorders>
              <w:top w:val="single" w:sz="6" w:space="0" w:color="D6DDE5"/>
              <w:left w:val="single" w:sz="6" w:space="0" w:color="D6DDE5"/>
              <w:bottom w:val="single" w:sz="6" w:space="0" w:color="D6DDE5"/>
              <w:right w:val="single" w:sz="6" w:space="0" w:color="D6DDE5"/>
            </w:tcBorders>
            <w:vAlign w:val="center"/>
          </w:tcPr>
          <w:p w14:paraId="49D917A3" w14:textId="77777777" w:rsidR="00C1174F" w:rsidRDefault="00C1174F">
            <w:pPr>
              <w:spacing w:after="0"/>
            </w:pPr>
          </w:p>
        </w:tc>
      </w:tr>
      <w:tr w:rsidR="00C1174F" w14:paraId="2365ED38" w14:textId="77777777" w:rsidTr="001E4516">
        <w:trPr>
          <w:trHeight w:val="448"/>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6D496575"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33C63968" w14:textId="77777777" w:rsidR="00C1174F" w:rsidRDefault="00000000">
            <w:pPr>
              <w:spacing w:after="0"/>
            </w:pPr>
            <w:r>
              <w:rPr>
                <w:sz w:val="17"/>
              </w:rPr>
              <w:t>Social Security number, tax ID, driver's-license number</w:t>
            </w:r>
          </w:p>
        </w:tc>
        <w:tc>
          <w:tcPr>
            <w:tcW w:w="4395" w:type="dxa"/>
            <w:tcBorders>
              <w:top w:val="single" w:sz="6" w:space="0" w:color="D6DDE5"/>
              <w:left w:val="single" w:sz="6" w:space="0" w:color="D6DDE5"/>
              <w:bottom w:val="single" w:sz="6" w:space="0" w:color="D6DDE5"/>
              <w:right w:val="single" w:sz="6" w:space="0" w:color="D6DDE5"/>
            </w:tcBorders>
            <w:vAlign w:val="center"/>
          </w:tcPr>
          <w:p w14:paraId="56952704" w14:textId="77777777" w:rsidR="00C1174F" w:rsidRDefault="00000000">
            <w:pPr>
              <w:spacing w:after="0"/>
            </w:pPr>
            <w:r>
              <w:rPr>
                <w:sz w:val="17"/>
              </w:rPr>
              <w:t>Remove completely.</w:t>
            </w:r>
          </w:p>
        </w:tc>
        <w:tc>
          <w:tcPr>
            <w:tcW w:w="2197" w:type="dxa"/>
            <w:tcBorders>
              <w:top w:val="single" w:sz="6" w:space="0" w:color="D6DDE5"/>
              <w:left w:val="single" w:sz="6" w:space="0" w:color="D6DDE5"/>
              <w:bottom w:val="single" w:sz="6" w:space="0" w:color="D6DDE5"/>
              <w:right w:val="single" w:sz="6" w:space="0" w:color="D6DDE5"/>
            </w:tcBorders>
            <w:vAlign w:val="center"/>
          </w:tcPr>
          <w:p w14:paraId="3306B54C" w14:textId="77777777" w:rsidR="00C1174F" w:rsidRDefault="00C1174F">
            <w:pPr>
              <w:spacing w:after="0"/>
            </w:pPr>
          </w:p>
        </w:tc>
      </w:tr>
      <w:tr w:rsidR="00C1174F" w14:paraId="22EEDCFD" w14:textId="77777777" w:rsidTr="001E4516">
        <w:trPr>
          <w:trHeight w:val="385"/>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184A3132"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714E1950" w14:textId="77777777" w:rsidR="00C1174F" w:rsidRDefault="00000000">
            <w:pPr>
              <w:spacing w:after="0"/>
            </w:pPr>
            <w:r>
              <w:rPr>
                <w:sz w:val="17"/>
              </w:rPr>
              <w:t>Employee ID / badge number</w:t>
            </w:r>
          </w:p>
        </w:tc>
        <w:tc>
          <w:tcPr>
            <w:tcW w:w="4395" w:type="dxa"/>
            <w:tcBorders>
              <w:top w:val="single" w:sz="6" w:space="0" w:color="D6DDE5"/>
              <w:left w:val="single" w:sz="6" w:space="0" w:color="D6DDE5"/>
              <w:bottom w:val="single" w:sz="6" w:space="0" w:color="D6DDE5"/>
              <w:right w:val="single" w:sz="6" w:space="0" w:color="D6DDE5"/>
            </w:tcBorders>
            <w:vAlign w:val="center"/>
          </w:tcPr>
          <w:p w14:paraId="5C2DFD35" w14:textId="77777777" w:rsidR="00C1174F" w:rsidRDefault="00000000">
            <w:pPr>
              <w:spacing w:after="0"/>
            </w:pPr>
            <w:r>
              <w:rPr>
                <w:sz w:val="17"/>
              </w:rPr>
              <w:t>Remove or replace with a neutral identifier.</w:t>
            </w:r>
          </w:p>
        </w:tc>
        <w:tc>
          <w:tcPr>
            <w:tcW w:w="2197" w:type="dxa"/>
            <w:tcBorders>
              <w:top w:val="single" w:sz="6" w:space="0" w:color="D6DDE5"/>
              <w:left w:val="single" w:sz="6" w:space="0" w:color="D6DDE5"/>
              <w:bottom w:val="single" w:sz="6" w:space="0" w:color="D6DDE5"/>
              <w:right w:val="single" w:sz="6" w:space="0" w:color="D6DDE5"/>
            </w:tcBorders>
            <w:vAlign w:val="center"/>
          </w:tcPr>
          <w:p w14:paraId="6B57D0B7" w14:textId="77777777" w:rsidR="00C1174F" w:rsidRDefault="00C1174F">
            <w:pPr>
              <w:spacing w:after="0"/>
            </w:pPr>
          </w:p>
        </w:tc>
      </w:tr>
      <w:tr w:rsidR="00C1174F" w14:paraId="4328B976" w14:textId="77777777" w:rsidTr="001E4516">
        <w:trPr>
          <w:trHeight w:val="385"/>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40A0ADF4"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6F3E2D86" w14:textId="77777777" w:rsidR="00C1174F" w:rsidRDefault="00000000">
            <w:pPr>
              <w:spacing w:after="0"/>
            </w:pPr>
            <w:r>
              <w:rPr>
                <w:sz w:val="17"/>
              </w:rPr>
              <w:t>Date of birth / age</w:t>
            </w:r>
          </w:p>
        </w:tc>
        <w:tc>
          <w:tcPr>
            <w:tcW w:w="4395" w:type="dxa"/>
            <w:tcBorders>
              <w:top w:val="single" w:sz="6" w:space="0" w:color="D6DDE5"/>
              <w:left w:val="single" w:sz="6" w:space="0" w:color="D6DDE5"/>
              <w:bottom w:val="single" w:sz="6" w:space="0" w:color="D6DDE5"/>
              <w:right w:val="single" w:sz="6" w:space="0" w:color="D6DDE5"/>
            </w:tcBorders>
            <w:vAlign w:val="center"/>
          </w:tcPr>
          <w:p w14:paraId="3F655D40" w14:textId="77777777" w:rsidR="00C1174F" w:rsidRDefault="00000000">
            <w:pPr>
              <w:spacing w:after="0"/>
            </w:pPr>
            <w:r>
              <w:rPr>
                <w:sz w:val="17"/>
              </w:rPr>
              <w:t>Use only if materially relevant; otherwise remove or generalize.</w:t>
            </w:r>
          </w:p>
        </w:tc>
        <w:tc>
          <w:tcPr>
            <w:tcW w:w="2197" w:type="dxa"/>
            <w:tcBorders>
              <w:top w:val="single" w:sz="6" w:space="0" w:color="D6DDE5"/>
              <w:left w:val="single" w:sz="6" w:space="0" w:color="D6DDE5"/>
              <w:bottom w:val="single" w:sz="6" w:space="0" w:color="D6DDE5"/>
              <w:right w:val="single" w:sz="6" w:space="0" w:color="D6DDE5"/>
            </w:tcBorders>
            <w:vAlign w:val="center"/>
          </w:tcPr>
          <w:p w14:paraId="2EB7258F" w14:textId="77777777" w:rsidR="00C1174F" w:rsidRDefault="00C1174F">
            <w:pPr>
              <w:spacing w:after="0"/>
            </w:pPr>
          </w:p>
        </w:tc>
      </w:tr>
      <w:tr w:rsidR="00C1174F" w14:paraId="60A7BA2B" w14:textId="77777777" w:rsidTr="001E4516">
        <w:trPr>
          <w:trHeight w:val="398"/>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0C5FCDE5"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526A7E7E" w14:textId="77777777" w:rsidR="00C1174F" w:rsidRDefault="00000000">
            <w:pPr>
              <w:spacing w:after="0"/>
            </w:pPr>
            <w:r>
              <w:rPr>
                <w:sz w:val="17"/>
              </w:rPr>
              <w:t>Handwritten or electronic signatures</w:t>
            </w:r>
          </w:p>
        </w:tc>
        <w:tc>
          <w:tcPr>
            <w:tcW w:w="4395" w:type="dxa"/>
            <w:tcBorders>
              <w:top w:val="single" w:sz="6" w:space="0" w:color="D6DDE5"/>
              <w:left w:val="single" w:sz="6" w:space="0" w:color="D6DDE5"/>
              <w:bottom w:val="single" w:sz="6" w:space="0" w:color="D6DDE5"/>
              <w:right w:val="single" w:sz="6" w:space="0" w:color="D6DDE5"/>
            </w:tcBorders>
            <w:vAlign w:val="center"/>
          </w:tcPr>
          <w:p w14:paraId="5A83795E" w14:textId="77777777" w:rsidR="00C1174F" w:rsidRDefault="00000000">
            <w:pPr>
              <w:spacing w:after="0"/>
            </w:pPr>
            <w:r>
              <w:rPr>
                <w:sz w:val="17"/>
              </w:rPr>
              <w:t>Redact unless the signature itself is relevant evidence.</w:t>
            </w:r>
          </w:p>
        </w:tc>
        <w:tc>
          <w:tcPr>
            <w:tcW w:w="2197" w:type="dxa"/>
            <w:tcBorders>
              <w:top w:val="single" w:sz="6" w:space="0" w:color="D6DDE5"/>
              <w:left w:val="single" w:sz="6" w:space="0" w:color="D6DDE5"/>
              <w:bottom w:val="single" w:sz="6" w:space="0" w:color="D6DDE5"/>
              <w:right w:val="single" w:sz="6" w:space="0" w:color="D6DDE5"/>
            </w:tcBorders>
            <w:vAlign w:val="center"/>
          </w:tcPr>
          <w:p w14:paraId="00D403F0" w14:textId="77777777" w:rsidR="00C1174F" w:rsidRDefault="00C1174F">
            <w:pPr>
              <w:spacing w:after="0"/>
            </w:pPr>
          </w:p>
        </w:tc>
      </w:tr>
      <w:tr w:rsidR="00C1174F" w14:paraId="0718E3C5" w14:textId="77777777" w:rsidTr="001E4516">
        <w:trPr>
          <w:trHeight w:val="448"/>
          <w:jc w:val="center"/>
        </w:trPr>
        <w:tc>
          <w:tcPr>
            <w:tcW w:w="2197" w:type="dxa"/>
            <w:tcBorders>
              <w:top w:val="single" w:sz="6" w:space="0" w:color="D6DDE5"/>
              <w:left w:val="single" w:sz="6" w:space="0" w:color="D6DDE5"/>
              <w:bottom w:val="single" w:sz="6" w:space="0" w:color="D6DDE5"/>
              <w:right w:val="single" w:sz="6" w:space="0" w:color="D6DDE5"/>
            </w:tcBorders>
            <w:vAlign w:val="center"/>
          </w:tcPr>
          <w:p w14:paraId="1D9DF55E" w14:textId="77777777" w:rsidR="00C1174F" w:rsidRDefault="00000000">
            <w:pPr>
              <w:jc w:val="center"/>
            </w:pPr>
            <w:r>
              <w:rPr>
                <w:sz w:val="24"/>
              </w:rPr>
              <w:t>☐</w:t>
            </w:r>
          </w:p>
        </w:tc>
        <w:tc>
          <w:tcPr>
            <w:tcW w:w="2502" w:type="dxa"/>
            <w:tcBorders>
              <w:top w:val="single" w:sz="6" w:space="0" w:color="D6DDE5"/>
              <w:left w:val="single" w:sz="6" w:space="0" w:color="D6DDE5"/>
              <w:bottom w:val="single" w:sz="6" w:space="0" w:color="D6DDE5"/>
              <w:right w:val="single" w:sz="6" w:space="0" w:color="D6DDE5"/>
            </w:tcBorders>
            <w:vAlign w:val="center"/>
          </w:tcPr>
          <w:p w14:paraId="4FDACBBF" w14:textId="77777777" w:rsidR="00C1174F" w:rsidRDefault="00000000">
            <w:pPr>
              <w:spacing w:after="0"/>
            </w:pPr>
            <w:r>
              <w:rPr>
                <w:sz w:val="17"/>
              </w:rPr>
              <w:t>Emergency contacts / family information</w:t>
            </w:r>
          </w:p>
        </w:tc>
        <w:tc>
          <w:tcPr>
            <w:tcW w:w="4395" w:type="dxa"/>
            <w:tcBorders>
              <w:top w:val="single" w:sz="6" w:space="0" w:color="D6DDE5"/>
              <w:left w:val="single" w:sz="6" w:space="0" w:color="D6DDE5"/>
              <w:bottom w:val="single" w:sz="6" w:space="0" w:color="D6DDE5"/>
              <w:right w:val="single" w:sz="6" w:space="0" w:color="D6DDE5"/>
            </w:tcBorders>
            <w:vAlign w:val="center"/>
          </w:tcPr>
          <w:p w14:paraId="17C74BDC" w14:textId="77777777" w:rsidR="00C1174F" w:rsidRDefault="00000000">
            <w:pPr>
              <w:spacing w:after="0"/>
            </w:pPr>
            <w:r>
              <w:rPr>
                <w:sz w:val="17"/>
              </w:rPr>
              <w:t>Remove.</w:t>
            </w:r>
          </w:p>
        </w:tc>
        <w:tc>
          <w:tcPr>
            <w:tcW w:w="2197" w:type="dxa"/>
            <w:tcBorders>
              <w:top w:val="single" w:sz="6" w:space="0" w:color="D6DDE5"/>
              <w:left w:val="single" w:sz="6" w:space="0" w:color="D6DDE5"/>
              <w:bottom w:val="single" w:sz="6" w:space="0" w:color="D6DDE5"/>
              <w:right w:val="single" w:sz="6" w:space="0" w:color="D6DDE5"/>
            </w:tcBorders>
            <w:vAlign w:val="center"/>
          </w:tcPr>
          <w:p w14:paraId="53B5F8DC" w14:textId="77777777" w:rsidR="00C1174F" w:rsidRDefault="00C1174F">
            <w:pPr>
              <w:spacing w:after="0"/>
            </w:pPr>
          </w:p>
        </w:tc>
      </w:tr>
    </w:tbl>
    <w:p w14:paraId="60E6B9DB" w14:textId="77777777" w:rsidR="00C1174F" w:rsidRDefault="00C1174F">
      <w:pPr>
        <w:spacing w:after="20"/>
      </w:pPr>
    </w:p>
    <w:p w14:paraId="0E74F6BB" w14:textId="77777777" w:rsidR="00C1174F" w:rsidRDefault="00000000">
      <w:pPr>
        <w:pStyle w:val="Heading1"/>
      </w:pPr>
      <w:r>
        <w:t>4. Medical, Injury &amp; Claims Information</w:t>
      </w:r>
    </w:p>
    <w:p w14:paraId="382A1430" w14:textId="77777777" w:rsidR="00C1174F" w:rsidRDefault="00000000">
      <w:pPr>
        <w:pStyle w:val="Heading2"/>
      </w:pPr>
      <w:r>
        <w:t>Medical / Injury Review</w:t>
      </w:r>
    </w:p>
    <w:tbl>
      <w:tblPr>
        <w:tblW w:w="11343" w:type="dxa"/>
        <w:jc w:val="center"/>
        <w:tblLayout w:type="fixed"/>
        <w:tblLook w:val="04A0" w:firstRow="1" w:lastRow="0" w:firstColumn="1" w:lastColumn="0" w:noHBand="0" w:noVBand="1"/>
      </w:tblPr>
      <w:tblGrid>
        <w:gridCol w:w="2207"/>
        <w:gridCol w:w="2514"/>
        <w:gridCol w:w="4415"/>
        <w:gridCol w:w="2207"/>
      </w:tblGrid>
      <w:tr w:rsidR="00C1174F" w14:paraId="2EB58BC6" w14:textId="77777777" w:rsidTr="001E4516">
        <w:trPr>
          <w:trHeight w:val="304"/>
          <w:tblHeader/>
          <w:jc w:val="center"/>
        </w:trPr>
        <w:tc>
          <w:tcPr>
            <w:tcW w:w="2207"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41554E61" w14:textId="77777777" w:rsidR="00C1174F" w:rsidRDefault="00000000">
            <w:pPr>
              <w:jc w:val="center"/>
            </w:pPr>
            <w:r>
              <w:rPr>
                <w:b/>
                <w:color w:val="FFFFFF"/>
                <w:sz w:val="17"/>
              </w:rPr>
              <w:t>Check</w:t>
            </w:r>
          </w:p>
        </w:tc>
        <w:tc>
          <w:tcPr>
            <w:tcW w:w="2514"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0ACAA05" w14:textId="77777777" w:rsidR="00C1174F" w:rsidRDefault="00000000">
            <w:pPr>
              <w:jc w:val="center"/>
            </w:pPr>
            <w:r>
              <w:rPr>
                <w:b/>
                <w:color w:val="FFFFFF"/>
                <w:sz w:val="17"/>
              </w:rPr>
              <w:t>Item to Review</w:t>
            </w:r>
          </w:p>
        </w:tc>
        <w:tc>
          <w:tcPr>
            <w:tcW w:w="4415"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7B033FEE" w14:textId="77777777" w:rsidR="00C1174F" w:rsidRDefault="00000000">
            <w:pPr>
              <w:jc w:val="center"/>
            </w:pPr>
            <w:r>
              <w:rPr>
                <w:b/>
                <w:color w:val="FFFFFF"/>
                <w:sz w:val="17"/>
              </w:rPr>
              <w:t>What to Do</w:t>
            </w:r>
          </w:p>
        </w:tc>
        <w:tc>
          <w:tcPr>
            <w:tcW w:w="2207"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46B87D8E" w14:textId="77777777" w:rsidR="00C1174F" w:rsidRDefault="00000000">
            <w:pPr>
              <w:jc w:val="center"/>
            </w:pPr>
            <w:r>
              <w:rPr>
                <w:b/>
                <w:color w:val="FFFFFF"/>
                <w:sz w:val="17"/>
              </w:rPr>
              <w:t>Notes / Approval</w:t>
            </w:r>
          </w:p>
        </w:tc>
      </w:tr>
      <w:tr w:rsidR="00C1174F" w14:paraId="475BDC3C"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05C006F2"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32D7277D" w14:textId="77777777" w:rsidR="00C1174F" w:rsidRDefault="00000000">
            <w:pPr>
              <w:spacing w:after="0"/>
            </w:pPr>
            <w:r>
              <w:rPr>
                <w:sz w:val="17"/>
              </w:rPr>
              <w:t>Diagnosis, medical history, medications, test results</w:t>
            </w:r>
          </w:p>
        </w:tc>
        <w:tc>
          <w:tcPr>
            <w:tcW w:w="4415" w:type="dxa"/>
            <w:tcBorders>
              <w:top w:val="single" w:sz="6" w:space="0" w:color="D6DDE5"/>
              <w:left w:val="single" w:sz="6" w:space="0" w:color="D6DDE5"/>
              <w:bottom w:val="single" w:sz="6" w:space="0" w:color="D6DDE5"/>
              <w:right w:val="single" w:sz="6" w:space="0" w:color="D6DDE5"/>
            </w:tcBorders>
            <w:vAlign w:val="center"/>
          </w:tcPr>
          <w:p w14:paraId="0312BB62" w14:textId="77777777" w:rsidR="00C1174F" w:rsidRDefault="00000000">
            <w:pPr>
              <w:spacing w:after="0"/>
            </w:pPr>
            <w:r>
              <w:rPr>
                <w:sz w:val="17"/>
              </w:rPr>
              <w:t>Remove unless specifically necessary, authorized, and appropriate for the safety analysis.</w:t>
            </w:r>
          </w:p>
        </w:tc>
        <w:tc>
          <w:tcPr>
            <w:tcW w:w="2207" w:type="dxa"/>
            <w:tcBorders>
              <w:top w:val="single" w:sz="6" w:space="0" w:color="D6DDE5"/>
              <w:left w:val="single" w:sz="6" w:space="0" w:color="D6DDE5"/>
              <w:bottom w:val="single" w:sz="6" w:space="0" w:color="D6DDE5"/>
              <w:right w:val="single" w:sz="6" w:space="0" w:color="D6DDE5"/>
            </w:tcBorders>
            <w:vAlign w:val="center"/>
          </w:tcPr>
          <w:p w14:paraId="00AB5155" w14:textId="77777777" w:rsidR="00C1174F" w:rsidRDefault="00C1174F">
            <w:pPr>
              <w:spacing w:after="0"/>
            </w:pPr>
          </w:p>
        </w:tc>
      </w:tr>
      <w:tr w:rsidR="00C1174F" w14:paraId="4610C56A"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2A1CB6AB"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2A9892CB" w14:textId="77777777" w:rsidR="00C1174F" w:rsidRDefault="00000000">
            <w:pPr>
              <w:spacing w:after="0"/>
            </w:pPr>
            <w:r>
              <w:rPr>
                <w:sz w:val="17"/>
              </w:rPr>
              <w:t>Detailed treatment records</w:t>
            </w:r>
          </w:p>
        </w:tc>
        <w:tc>
          <w:tcPr>
            <w:tcW w:w="4415" w:type="dxa"/>
            <w:tcBorders>
              <w:top w:val="single" w:sz="6" w:space="0" w:color="D6DDE5"/>
              <w:left w:val="single" w:sz="6" w:space="0" w:color="D6DDE5"/>
              <w:bottom w:val="single" w:sz="6" w:space="0" w:color="D6DDE5"/>
              <w:right w:val="single" w:sz="6" w:space="0" w:color="D6DDE5"/>
            </w:tcBorders>
            <w:vAlign w:val="center"/>
          </w:tcPr>
          <w:p w14:paraId="3A4432F7" w14:textId="77777777" w:rsidR="00C1174F" w:rsidRDefault="00000000">
            <w:pPr>
              <w:spacing w:after="0"/>
            </w:pPr>
            <w:r>
              <w:rPr>
                <w:sz w:val="17"/>
              </w:rPr>
              <w:t>Do not upload unless required and approved. Prefer a factual summary such as 'treated at clinic' when sufficient.</w:t>
            </w:r>
          </w:p>
        </w:tc>
        <w:tc>
          <w:tcPr>
            <w:tcW w:w="2207" w:type="dxa"/>
            <w:tcBorders>
              <w:top w:val="single" w:sz="6" w:space="0" w:color="D6DDE5"/>
              <w:left w:val="single" w:sz="6" w:space="0" w:color="D6DDE5"/>
              <w:bottom w:val="single" w:sz="6" w:space="0" w:color="D6DDE5"/>
              <w:right w:val="single" w:sz="6" w:space="0" w:color="D6DDE5"/>
            </w:tcBorders>
            <w:vAlign w:val="center"/>
          </w:tcPr>
          <w:p w14:paraId="6563F091" w14:textId="77777777" w:rsidR="00C1174F" w:rsidRDefault="00C1174F">
            <w:pPr>
              <w:spacing w:after="0"/>
            </w:pPr>
          </w:p>
        </w:tc>
      </w:tr>
      <w:tr w:rsidR="00C1174F" w14:paraId="05B5F617"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0C724C14"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17DD4335" w14:textId="77777777" w:rsidR="00C1174F" w:rsidRDefault="00000000">
            <w:pPr>
              <w:spacing w:after="0"/>
            </w:pPr>
            <w:r>
              <w:rPr>
                <w:sz w:val="17"/>
              </w:rPr>
              <w:t>Workers' compensation claim number</w:t>
            </w:r>
          </w:p>
        </w:tc>
        <w:tc>
          <w:tcPr>
            <w:tcW w:w="4415" w:type="dxa"/>
            <w:tcBorders>
              <w:top w:val="single" w:sz="6" w:space="0" w:color="D6DDE5"/>
              <w:left w:val="single" w:sz="6" w:space="0" w:color="D6DDE5"/>
              <w:bottom w:val="single" w:sz="6" w:space="0" w:color="D6DDE5"/>
              <w:right w:val="single" w:sz="6" w:space="0" w:color="D6DDE5"/>
            </w:tcBorders>
            <w:vAlign w:val="center"/>
          </w:tcPr>
          <w:p w14:paraId="1E67F49D" w14:textId="77777777" w:rsidR="00C1174F" w:rsidRDefault="00000000">
            <w:pPr>
              <w:spacing w:after="0"/>
            </w:pPr>
            <w:r>
              <w:rPr>
                <w:sz w:val="17"/>
              </w:rPr>
              <w:t>Remove.</w:t>
            </w:r>
          </w:p>
        </w:tc>
        <w:tc>
          <w:tcPr>
            <w:tcW w:w="2207" w:type="dxa"/>
            <w:tcBorders>
              <w:top w:val="single" w:sz="6" w:space="0" w:color="D6DDE5"/>
              <w:left w:val="single" w:sz="6" w:space="0" w:color="D6DDE5"/>
              <w:bottom w:val="single" w:sz="6" w:space="0" w:color="D6DDE5"/>
              <w:right w:val="single" w:sz="6" w:space="0" w:color="D6DDE5"/>
            </w:tcBorders>
            <w:vAlign w:val="center"/>
          </w:tcPr>
          <w:p w14:paraId="151FF2E5" w14:textId="77777777" w:rsidR="00C1174F" w:rsidRDefault="00C1174F">
            <w:pPr>
              <w:spacing w:after="0"/>
            </w:pPr>
          </w:p>
        </w:tc>
      </w:tr>
      <w:tr w:rsidR="00C1174F" w14:paraId="64D55D0D"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30AE7AFE"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30B12350" w14:textId="77777777" w:rsidR="00C1174F" w:rsidRDefault="00000000">
            <w:pPr>
              <w:spacing w:after="0"/>
            </w:pPr>
            <w:r>
              <w:rPr>
                <w:sz w:val="17"/>
              </w:rPr>
              <w:t>Insurance identifiers or policy information</w:t>
            </w:r>
          </w:p>
        </w:tc>
        <w:tc>
          <w:tcPr>
            <w:tcW w:w="4415" w:type="dxa"/>
            <w:tcBorders>
              <w:top w:val="single" w:sz="6" w:space="0" w:color="D6DDE5"/>
              <w:left w:val="single" w:sz="6" w:space="0" w:color="D6DDE5"/>
              <w:bottom w:val="single" w:sz="6" w:space="0" w:color="D6DDE5"/>
              <w:right w:val="single" w:sz="6" w:space="0" w:color="D6DDE5"/>
            </w:tcBorders>
            <w:vAlign w:val="center"/>
          </w:tcPr>
          <w:p w14:paraId="16A48104" w14:textId="77777777" w:rsidR="00C1174F" w:rsidRDefault="00000000">
            <w:pPr>
              <w:spacing w:after="0"/>
            </w:pPr>
            <w:r>
              <w:rPr>
                <w:sz w:val="17"/>
              </w:rPr>
              <w:t>Remove.</w:t>
            </w:r>
          </w:p>
        </w:tc>
        <w:tc>
          <w:tcPr>
            <w:tcW w:w="2207" w:type="dxa"/>
            <w:tcBorders>
              <w:top w:val="single" w:sz="6" w:space="0" w:color="D6DDE5"/>
              <w:left w:val="single" w:sz="6" w:space="0" w:color="D6DDE5"/>
              <w:bottom w:val="single" w:sz="6" w:space="0" w:color="D6DDE5"/>
              <w:right w:val="single" w:sz="6" w:space="0" w:color="D6DDE5"/>
            </w:tcBorders>
            <w:vAlign w:val="center"/>
          </w:tcPr>
          <w:p w14:paraId="3FF63ED6" w14:textId="77777777" w:rsidR="00C1174F" w:rsidRDefault="00C1174F">
            <w:pPr>
              <w:spacing w:after="0"/>
            </w:pPr>
          </w:p>
        </w:tc>
      </w:tr>
      <w:tr w:rsidR="00C1174F" w14:paraId="0131EB96"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685F963C"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361365D2" w14:textId="77777777" w:rsidR="00C1174F" w:rsidRDefault="00000000">
            <w:pPr>
              <w:spacing w:after="0"/>
            </w:pPr>
            <w:r>
              <w:rPr>
                <w:sz w:val="17"/>
              </w:rPr>
              <w:t>Drug/alcohol testing records</w:t>
            </w:r>
          </w:p>
        </w:tc>
        <w:tc>
          <w:tcPr>
            <w:tcW w:w="4415" w:type="dxa"/>
            <w:tcBorders>
              <w:top w:val="single" w:sz="6" w:space="0" w:color="D6DDE5"/>
              <w:left w:val="single" w:sz="6" w:space="0" w:color="D6DDE5"/>
              <w:bottom w:val="single" w:sz="6" w:space="0" w:color="D6DDE5"/>
              <w:right w:val="single" w:sz="6" w:space="0" w:color="D6DDE5"/>
            </w:tcBorders>
            <w:vAlign w:val="center"/>
          </w:tcPr>
          <w:p w14:paraId="213603F4" w14:textId="77777777" w:rsidR="00C1174F" w:rsidRDefault="00000000">
            <w:pPr>
              <w:spacing w:after="0"/>
            </w:pPr>
            <w:r>
              <w:rPr>
                <w:sz w:val="17"/>
              </w:rPr>
              <w:t>Treat as highly sensitive; upload only when lawfully obtained, directly relevant, and specifically authorized.</w:t>
            </w:r>
          </w:p>
        </w:tc>
        <w:tc>
          <w:tcPr>
            <w:tcW w:w="2207" w:type="dxa"/>
            <w:tcBorders>
              <w:top w:val="single" w:sz="6" w:space="0" w:color="D6DDE5"/>
              <w:left w:val="single" w:sz="6" w:space="0" w:color="D6DDE5"/>
              <w:bottom w:val="single" w:sz="6" w:space="0" w:color="D6DDE5"/>
              <w:right w:val="single" w:sz="6" w:space="0" w:color="D6DDE5"/>
            </w:tcBorders>
            <w:vAlign w:val="center"/>
          </w:tcPr>
          <w:p w14:paraId="3042793D" w14:textId="77777777" w:rsidR="00C1174F" w:rsidRDefault="00C1174F">
            <w:pPr>
              <w:spacing w:after="0"/>
            </w:pPr>
          </w:p>
        </w:tc>
      </w:tr>
      <w:tr w:rsidR="00C1174F" w14:paraId="27DDBF6E"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73278579"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4E3864B3" w14:textId="77777777" w:rsidR="00C1174F" w:rsidRDefault="00000000">
            <w:pPr>
              <w:spacing w:after="0"/>
            </w:pPr>
            <w:r>
              <w:rPr>
                <w:sz w:val="17"/>
              </w:rPr>
              <w:t>Photographs showing graphic injuries</w:t>
            </w:r>
          </w:p>
        </w:tc>
        <w:tc>
          <w:tcPr>
            <w:tcW w:w="4415" w:type="dxa"/>
            <w:tcBorders>
              <w:top w:val="single" w:sz="6" w:space="0" w:color="D6DDE5"/>
              <w:left w:val="single" w:sz="6" w:space="0" w:color="D6DDE5"/>
              <w:bottom w:val="single" w:sz="6" w:space="0" w:color="D6DDE5"/>
              <w:right w:val="single" w:sz="6" w:space="0" w:color="D6DDE5"/>
            </w:tcBorders>
            <w:vAlign w:val="center"/>
          </w:tcPr>
          <w:p w14:paraId="647C0210" w14:textId="77777777" w:rsidR="00C1174F" w:rsidRDefault="00000000">
            <w:pPr>
              <w:spacing w:after="0"/>
            </w:pPr>
            <w:r>
              <w:rPr>
                <w:sz w:val="17"/>
              </w:rPr>
              <w:t>Use only when essential and authorized. Prefer a factual description when images are not needed.</w:t>
            </w:r>
          </w:p>
        </w:tc>
        <w:tc>
          <w:tcPr>
            <w:tcW w:w="2207" w:type="dxa"/>
            <w:tcBorders>
              <w:top w:val="single" w:sz="6" w:space="0" w:color="D6DDE5"/>
              <w:left w:val="single" w:sz="6" w:space="0" w:color="D6DDE5"/>
              <w:bottom w:val="single" w:sz="6" w:space="0" w:color="D6DDE5"/>
              <w:right w:val="single" w:sz="6" w:space="0" w:color="D6DDE5"/>
            </w:tcBorders>
            <w:vAlign w:val="center"/>
          </w:tcPr>
          <w:p w14:paraId="04681441" w14:textId="77777777" w:rsidR="00C1174F" w:rsidRDefault="00C1174F">
            <w:pPr>
              <w:spacing w:after="0"/>
            </w:pPr>
          </w:p>
        </w:tc>
      </w:tr>
      <w:tr w:rsidR="00C1174F" w14:paraId="0C135C9A" w14:textId="77777777" w:rsidTr="001E4516">
        <w:trPr>
          <w:trHeight w:val="456"/>
          <w:jc w:val="center"/>
        </w:trPr>
        <w:tc>
          <w:tcPr>
            <w:tcW w:w="2207" w:type="dxa"/>
            <w:tcBorders>
              <w:top w:val="single" w:sz="6" w:space="0" w:color="D6DDE5"/>
              <w:left w:val="single" w:sz="6" w:space="0" w:color="D6DDE5"/>
              <w:bottom w:val="single" w:sz="6" w:space="0" w:color="D6DDE5"/>
              <w:right w:val="single" w:sz="6" w:space="0" w:color="D6DDE5"/>
            </w:tcBorders>
            <w:vAlign w:val="center"/>
          </w:tcPr>
          <w:p w14:paraId="0105B32F" w14:textId="77777777" w:rsidR="00C1174F" w:rsidRDefault="00000000">
            <w:pPr>
              <w:jc w:val="center"/>
            </w:pPr>
            <w:r>
              <w:rPr>
                <w:sz w:val="24"/>
              </w:rPr>
              <w:t>☐</w:t>
            </w:r>
          </w:p>
        </w:tc>
        <w:tc>
          <w:tcPr>
            <w:tcW w:w="2514" w:type="dxa"/>
            <w:tcBorders>
              <w:top w:val="single" w:sz="6" w:space="0" w:color="D6DDE5"/>
              <w:left w:val="single" w:sz="6" w:space="0" w:color="D6DDE5"/>
              <w:bottom w:val="single" w:sz="6" w:space="0" w:color="D6DDE5"/>
              <w:right w:val="single" w:sz="6" w:space="0" w:color="D6DDE5"/>
            </w:tcBorders>
            <w:vAlign w:val="center"/>
          </w:tcPr>
          <w:p w14:paraId="52B7CBD8" w14:textId="77777777" w:rsidR="00C1174F" w:rsidRDefault="00000000">
            <w:pPr>
              <w:spacing w:after="0"/>
            </w:pPr>
            <w:r>
              <w:rPr>
                <w:sz w:val="17"/>
              </w:rPr>
              <w:t>Fitness-for-duty or medical-clearance records</w:t>
            </w:r>
          </w:p>
        </w:tc>
        <w:tc>
          <w:tcPr>
            <w:tcW w:w="4415" w:type="dxa"/>
            <w:tcBorders>
              <w:top w:val="single" w:sz="6" w:space="0" w:color="D6DDE5"/>
              <w:left w:val="single" w:sz="6" w:space="0" w:color="D6DDE5"/>
              <w:bottom w:val="single" w:sz="6" w:space="0" w:color="D6DDE5"/>
              <w:right w:val="single" w:sz="6" w:space="0" w:color="D6DDE5"/>
            </w:tcBorders>
            <w:vAlign w:val="center"/>
          </w:tcPr>
          <w:p w14:paraId="7013F908" w14:textId="77777777" w:rsidR="00C1174F" w:rsidRDefault="00000000">
            <w:pPr>
              <w:spacing w:after="0"/>
            </w:pPr>
            <w:r>
              <w:rPr>
                <w:sz w:val="17"/>
              </w:rPr>
              <w:t>Do not upload unless specifically necessary and authorized.</w:t>
            </w:r>
          </w:p>
        </w:tc>
        <w:tc>
          <w:tcPr>
            <w:tcW w:w="2207" w:type="dxa"/>
            <w:tcBorders>
              <w:top w:val="single" w:sz="6" w:space="0" w:color="D6DDE5"/>
              <w:left w:val="single" w:sz="6" w:space="0" w:color="D6DDE5"/>
              <w:bottom w:val="single" w:sz="6" w:space="0" w:color="D6DDE5"/>
              <w:right w:val="single" w:sz="6" w:space="0" w:color="D6DDE5"/>
            </w:tcBorders>
            <w:vAlign w:val="center"/>
          </w:tcPr>
          <w:p w14:paraId="49458BDC" w14:textId="77777777" w:rsidR="00C1174F" w:rsidRDefault="00C1174F">
            <w:pPr>
              <w:spacing w:after="0"/>
            </w:pPr>
          </w:p>
        </w:tc>
      </w:tr>
    </w:tbl>
    <w:p w14:paraId="5DD44614" w14:textId="77777777" w:rsidR="00C1174F" w:rsidRDefault="00C1174F">
      <w:pPr>
        <w:spacing w:after="20"/>
      </w:pPr>
    </w:p>
    <w:p w14:paraId="7838F66E" w14:textId="77777777" w:rsidR="001E4516" w:rsidRDefault="001E4516">
      <w:pPr>
        <w:pStyle w:val="Heading1"/>
      </w:pPr>
    </w:p>
    <w:p w14:paraId="0AF35AE1" w14:textId="77777777" w:rsidR="001E4516" w:rsidRDefault="001E4516">
      <w:pPr>
        <w:pStyle w:val="Heading1"/>
      </w:pPr>
    </w:p>
    <w:p w14:paraId="339147B5" w14:textId="6A599D45" w:rsidR="00C1174F" w:rsidRDefault="00000000">
      <w:pPr>
        <w:pStyle w:val="Heading1"/>
      </w:pPr>
      <w:r>
        <w:t>5. Client, Company &amp; Project Confidential Information</w:t>
      </w:r>
    </w:p>
    <w:p w14:paraId="6778A772" w14:textId="77777777" w:rsidR="00C1174F" w:rsidRDefault="00000000">
      <w:pPr>
        <w:pStyle w:val="Heading2"/>
      </w:pPr>
      <w:r>
        <w:t>Confidential / Proprietary Review</w:t>
      </w:r>
    </w:p>
    <w:tbl>
      <w:tblPr>
        <w:tblW w:w="11250" w:type="dxa"/>
        <w:jc w:val="center"/>
        <w:tblLayout w:type="fixed"/>
        <w:tblLook w:val="04A0" w:firstRow="1" w:lastRow="0" w:firstColumn="1" w:lastColumn="0" w:noHBand="0" w:noVBand="1"/>
      </w:tblPr>
      <w:tblGrid>
        <w:gridCol w:w="2189"/>
        <w:gridCol w:w="2493"/>
        <w:gridCol w:w="4379"/>
        <w:gridCol w:w="2189"/>
      </w:tblGrid>
      <w:tr w:rsidR="00C1174F" w14:paraId="0C75EB1F" w14:textId="77777777" w:rsidTr="001E4516">
        <w:trPr>
          <w:trHeight w:val="270"/>
          <w:tblHeader/>
          <w:jc w:val="center"/>
        </w:trPr>
        <w:tc>
          <w:tcPr>
            <w:tcW w:w="2189"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1ABC9F33" w14:textId="77777777" w:rsidR="00C1174F" w:rsidRDefault="00000000">
            <w:pPr>
              <w:jc w:val="center"/>
            </w:pPr>
            <w:r>
              <w:rPr>
                <w:b/>
                <w:color w:val="FFFFFF"/>
                <w:sz w:val="17"/>
              </w:rPr>
              <w:t>Check</w:t>
            </w:r>
          </w:p>
        </w:tc>
        <w:tc>
          <w:tcPr>
            <w:tcW w:w="2493"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513438C0" w14:textId="77777777" w:rsidR="00C1174F" w:rsidRDefault="00000000">
            <w:pPr>
              <w:jc w:val="center"/>
            </w:pPr>
            <w:r>
              <w:rPr>
                <w:b/>
                <w:color w:val="FFFFFF"/>
                <w:sz w:val="17"/>
              </w:rPr>
              <w:t>Item to Review</w:t>
            </w:r>
          </w:p>
        </w:tc>
        <w:tc>
          <w:tcPr>
            <w:tcW w:w="4379"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5B71F3B1" w14:textId="77777777" w:rsidR="00C1174F" w:rsidRDefault="00000000">
            <w:pPr>
              <w:jc w:val="center"/>
            </w:pPr>
            <w:r>
              <w:rPr>
                <w:b/>
                <w:color w:val="FFFFFF"/>
                <w:sz w:val="17"/>
              </w:rPr>
              <w:t>What to Do</w:t>
            </w:r>
          </w:p>
        </w:tc>
        <w:tc>
          <w:tcPr>
            <w:tcW w:w="2189"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3D9EB441" w14:textId="77777777" w:rsidR="00C1174F" w:rsidRDefault="00000000">
            <w:pPr>
              <w:jc w:val="center"/>
            </w:pPr>
            <w:r>
              <w:rPr>
                <w:b/>
                <w:color w:val="FFFFFF"/>
                <w:sz w:val="17"/>
              </w:rPr>
              <w:t>Notes / Approval</w:t>
            </w:r>
          </w:p>
        </w:tc>
      </w:tr>
      <w:tr w:rsidR="00C1174F" w14:paraId="4101F5CB" w14:textId="77777777" w:rsidTr="001E4516">
        <w:trPr>
          <w:trHeight w:val="348"/>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22C9BF02"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30B172CA" w14:textId="77777777" w:rsidR="00C1174F" w:rsidRDefault="00000000">
            <w:pPr>
              <w:spacing w:after="0"/>
            </w:pPr>
            <w:r>
              <w:rPr>
                <w:sz w:val="17"/>
              </w:rPr>
              <w:t>Client or customer name</w:t>
            </w:r>
          </w:p>
        </w:tc>
        <w:tc>
          <w:tcPr>
            <w:tcW w:w="4379" w:type="dxa"/>
            <w:tcBorders>
              <w:top w:val="single" w:sz="6" w:space="0" w:color="D6DDE5"/>
              <w:left w:val="single" w:sz="6" w:space="0" w:color="D6DDE5"/>
              <w:bottom w:val="single" w:sz="6" w:space="0" w:color="D6DDE5"/>
              <w:right w:val="single" w:sz="6" w:space="0" w:color="D6DDE5"/>
            </w:tcBorders>
            <w:vAlign w:val="center"/>
          </w:tcPr>
          <w:p w14:paraId="228D78AA" w14:textId="77777777" w:rsidR="00C1174F" w:rsidRDefault="00000000">
            <w:pPr>
              <w:spacing w:after="0"/>
            </w:pPr>
            <w:r>
              <w:rPr>
                <w:sz w:val="17"/>
              </w:rPr>
              <w:t>Generalize to 'Client' or 'Owner' if identity is not required.</w:t>
            </w:r>
          </w:p>
        </w:tc>
        <w:tc>
          <w:tcPr>
            <w:tcW w:w="2189" w:type="dxa"/>
            <w:tcBorders>
              <w:top w:val="single" w:sz="6" w:space="0" w:color="D6DDE5"/>
              <w:left w:val="single" w:sz="6" w:space="0" w:color="D6DDE5"/>
              <w:bottom w:val="single" w:sz="6" w:space="0" w:color="D6DDE5"/>
              <w:right w:val="single" w:sz="6" w:space="0" w:color="D6DDE5"/>
            </w:tcBorders>
            <w:vAlign w:val="center"/>
          </w:tcPr>
          <w:p w14:paraId="285ADDF6" w14:textId="77777777" w:rsidR="00C1174F" w:rsidRDefault="00C1174F">
            <w:pPr>
              <w:spacing w:after="0"/>
            </w:pPr>
          </w:p>
        </w:tc>
      </w:tr>
      <w:tr w:rsidR="00C1174F" w14:paraId="514F365F" w14:textId="77777777" w:rsidTr="001E4516">
        <w:trPr>
          <w:trHeight w:val="360"/>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033F34E8"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2ADD58B0" w14:textId="77777777" w:rsidR="00C1174F" w:rsidRDefault="00000000">
            <w:pPr>
              <w:spacing w:after="0"/>
            </w:pPr>
            <w:r>
              <w:rPr>
                <w:sz w:val="17"/>
              </w:rPr>
              <w:t>Project name / exact site address</w:t>
            </w:r>
          </w:p>
        </w:tc>
        <w:tc>
          <w:tcPr>
            <w:tcW w:w="4379" w:type="dxa"/>
            <w:tcBorders>
              <w:top w:val="single" w:sz="6" w:space="0" w:color="D6DDE5"/>
              <w:left w:val="single" w:sz="6" w:space="0" w:color="D6DDE5"/>
              <w:bottom w:val="single" w:sz="6" w:space="0" w:color="D6DDE5"/>
              <w:right w:val="single" w:sz="6" w:space="0" w:color="D6DDE5"/>
            </w:tcBorders>
            <w:vAlign w:val="center"/>
          </w:tcPr>
          <w:p w14:paraId="08A01875" w14:textId="77777777" w:rsidR="00C1174F" w:rsidRDefault="00000000">
            <w:pPr>
              <w:spacing w:after="0"/>
            </w:pPr>
            <w:r>
              <w:rPr>
                <w:sz w:val="17"/>
              </w:rPr>
              <w:t>Generalize when exact identity or location is not necessary.</w:t>
            </w:r>
          </w:p>
        </w:tc>
        <w:tc>
          <w:tcPr>
            <w:tcW w:w="2189" w:type="dxa"/>
            <w:tcBorders>
              <w:top w:val="single" w:sz="6" w:space="0" w:color="D6DDE5"/>
              <w:left w:val="single" w:sz="6" w:space="0" w:color="D6DDE5"/>
              <w:bottom w:val="single" w:sz="6" w:space="0" w:color="D6DDE5"/>
              <w:right w:val="single" w:sz="6" w:space="0" w:color="D6DDE5"/>
            </w:tcBorders>
            <w:vAlign w:val="center"/>
          </w:tcPr>
          <w:p w14:paraId="00D6F3AF" w14:textId="77777777" w:rsidR="00C1174F" w:rsidRDefault="00C1174F">
            <w:pPr>
              <w:spacing w:after="0"/>
            </w:pPr>
          </w:p>
        </w:tc>
      </w:tr>
      <w:tr w:rsidR="00C1174F" w14:paraId="38BCBA2A" w14:textId="77777777" w:rsidTr="001E4516">
        <w:trPr>
          <w:trHeight w:val="405"/>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66E5C462"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17ABE229" w14:textId="77777777" w:rsidR="00C1174F" w:rsidRDefault="00000000">
            <w:pPr>
              <w:spacing w:after="0"/>
            </w:pPr>
            <w:r>
              <w:rPr>
                <w:sz w:val="17"/>
              </w:rPr>
              <w:t>Contracts, pricing, labor rates, bids, or financial data</w:t>
            </w:r>
          </w:p>
        </w:tc>
        <w:tc>
          <w:tcPr>
            <w:tcW w:w="4379" w:type="dxa"/>
            <w:tcBorders>
              <w:top w:val="single" w:sz="6" w:space="0" w:color="D6DDE5"/>
              <w:left w:val="single" w:sz="6" w:space="0" w:color="D6DDE5"/>
              <w:bottom w:val="single" w:sz="6" w:space="0" w:color="D6DDE5"/>
              <w:right w:val="single" w:sz="6" w:space="0" w:color="D6DDE5"/>
            </w:tcBorders>
            <w:vAlign w:val="center"/>
          </w:tcPr>
          <w:p w14:paraId="380FEA5B" w14:textId="77777777" w:rsidR="00C1174F" w:rsidRDefault="00000000">
            <w:pPr>
              <w:spacing w:after="0"/>
            </w:pPr>
            <w:r>
              <w:rPr>
                <w:sz w:val="17"/>
              </w:rPr>
              <w:t>Remove irrelevant commercial information.</w:t>
            </w:r>
          </w:p>
        </w:tc>
        <w:tc>
          <w:tcPr>
            <w:tcW w:w="2189" w:type="dxa"/>
            <w:tcBorders>
              <w:top w:val="single" w:sz="6" w:space="0" w:color="D6DDE5"/>
              <w:left w:val="single" w:sz="6" w:space="0" w:color="D6DDE5"/>
              <w:bottom w:val="single" w:sz="6" w:space="0" w:color="D6DDE5"/>
              <w:right w:val="single" w:sz="6" w:space="0" w:color="D6DDE5"/>
            </w:tcBorders>
            <w:vAlign w:val="center"/>
          </w:tcPr>
          <w:p w14:paraId="559E6605" w14:textId="77777777" w:rsidR="00C1174F" w:rsidRDefault="00C1174F">
            <w:pPr>
              <w:spacing w:after="0"/>
            </w:pPr>
          </w:p>
        </w:tc>
      </w:tr>
      <w:tr w:rsidR="00C1174F" w14:paraId="65FFF94C" w14:textId="77777777" w:rsidTr="001E4516">
        <w:trPr>
          <w:trHeight w:val="405"/>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3B3EA9C3"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6E0362C5" w14:textId="77777777" w:rsidR="00C1174F" w:rsidRDefault="00000000">
            <w:pPr>
              <w:spacing w:after="0"/>
            </w:pPr>
            <w:r>
              <w:rPr>
                <w:sz w:val="17"/>
              </w:rPr>
              <w:t>Proprietary drawings, specifications, engineering details</w:t>
            </w:r>
          </w:p>
        </w:tc>
        <w:tc>
          <w:tcPr>
            <w:tcW w:w="4379" w:type="dxa"/>
            <w:tcBorders>
              <w:top w:val="single" w:sz="6" w:space="0" w:color="D6DDE5"/>
              <w:left w:val="single" w:sz="6" w:space="0" w:color="D6DDE5"/>
              <w:bottom w:val="single" w:sz="6" w:space="0" w:color="D6DDE5"/>
              <w:right w:val="single" w:sz="6" w:space="0" w:color="D6DDE5"/>
            </w:tcBorders>
            <w:vAlign w:val="center"/>
          </w:tcPr>
          <w:p w14:paraId="12F123F8" w14:textId="77777777" w:rsidR="00C1174F" w:rsidRDefault="00000000">
            <w:pPr>
              <w:spacing w:after="0"/>
            </w:pPr>
            <w:r>
              <w:rPr>
                <w:sz w:val="17"/>
              </w:rPr>
              <w:t>Upload only the relevant portion and only with authorization.</w:t>
            </w:r>
          </w:p>
        </w:tc>
        <w:tc>
          <w:tcPr>
            <w:tcW w:w="2189" w:type="dxa"/>
            <w:tcBorders>
              <w:top w:val="single" w:sz="6" w:space="0" w:color="D6DDE5"/>
              <w:left w:val="single" w:sz="6" w:space="0" w:color="D6DDE5"/>
              <w:bottom w:val="single" w:sz="6" w:space="0" w:color="D6DDE5"/>
              <w:right w:val="single" w:sz="6" w:space="0" w:color="D6DDE5"/>
            </w:tcBorders>
            <w:vAlign w:val="center"/>
          </w:tcPr>
          <w:p w14:paraId="47FD9312" w14:textId="77777777" w:rsidR="00C1174F" w:rsidRDefault="00C1174F">
            <w:pPr>
              <w:spacing w:after="0"/>
            </w:pPr>
          </w:p>
        </w:tc>
      </w:tr>
      <w:tr w:rsidR="00C1174F" w14:paraId="2688276B" w14:textId="77777777" w:rsidTr="001E4516">
        <w:trPr>
          <w:trHeight w:val="405"/>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280BB7B2"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6492EE65" w14:textId="77777777" w:rsidR="00C1174F" w:rsidRDefault="00000000">
            <w:pPr>
              <w:spacing w:after="0"/>
            </w:pPr>
            <w:r>
              <w:rPr>
                <w:sz w:val="17"/>
              </w:rPr>
              <w:t>Security plans, access codes, gate codes, alarm details</w:t>
            </w:r>
          </w:p>
        </w:tc>
        <w:tc>
          <w:tcPr>
            <w:tcW w:w="4379" w:type="dxa"/>
            <w:tcBorders>
              <w:top w:val="single" w:sz="6" w:space="0" w:color="D6DDE5"/>
              <w:left w:val="single" w:sz="6" w:space="0" w:color="D6DDE5"/>
              <w:bottom w:val="single" w:sz="6" w:space="0" w:color="D6DDE5"/>
              <w:right w:val="single" w:sz="6" w:space="0" w:color="D6DDE5"/>
            </w:tcBorders>
            <w:vAlign w:val="center"/>
          </w:tcPr>
          <w:p w14:paraId="73D08483" w14:textId="77777777" w:rsidR="00C1174F" w:rsidRDefault="00000000">
            <w:pPr>
              <w:spacing w:after="0"/>
            </w:pPr>
            <w:r>
              <w:rPr>
                <w:sz w:val="17"/>
              </w:rPr>
              <w:t>Remove.</w:t>
            </w:r>
          </w:p>
        </w:tc>
        <w:tc>
          <w:tcPr>
            <w:tcW w:w="2189" w:type="dxa"/>
            <w:tcBorders>
              <w:top w:val="single" w:sz="6" w:space="0" w:color="D6DDE5"/>
              <w:left w:val="single" w:sz="6" w:space="0" w:color="D6DDE5"/>
              <w:bottom w:val="single" w:sz="6" w:space="0" w:color="D6DDE5"/>
              <w:right w:val="single" w:sz="6" w:space="0" w:color="D6DDE5"/>
            </w:tcBorders>
            <w:vAlign w:val="center"/>
          </w:tcPr>
          <w:p w14:paraId="21787E0B" w14:textId="77777777" w:rsidR="00C1174F" w:rsidRDefault="00C1174F">
            <w:pPr>
              <w:spacing w:after="0"/>
            </w:pPr>
          </w:p>
        </w:tc>
      </w:tr>
      <w:tr w:rsidR="00C1174F" w14:paraId="1813A81C" w14:textId="77777777" w:rsidTr="001E4516">
        <w:trPr>
          <w:trHeight w:val="394"/>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505CE8EB"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1760704A" w14:textId="77777777" w:rsidR="00C1174F" w:rsidRDefault="00000000">
            <w:pPr>
              <w:spacing w:after="0"/>
            </w:pPr>
            <w:r>
              <w:rPr>
                <w:sz w:val="17"/>
              </w:rPr>
              <w:t>Facility vulnerabilities or sensitive infrastructure information</w:t>
            </w:r>
          </w:p>
        </w:tc>
        <w:tc>
          <w:tcPr>
            <w:tcW w:w="4379" w:type="dxa"/>
            <w:tcBorders>
              <w:top w:val="single" w:sz="6" w:space="0" w:color="D6DDE5"/>
              <w:left w:val="single" w:sz="6" w:space="0" w:color="D6DDE5"/>
              <w:bottom w:val="single" w:sz="6" w:space="0" w:color="D6DDE5"/>
              <w:right w:val="single" w:sz="6" w:space="0" w:color="D6DDE5"/>
            </w:tcBorders>
            <w:vAlign w:val="center"/>
          </w:tcPr>
          <w:p w14:paraId="69C09674" w14:textId="77777777" w:rsidR="00C1174F" w:rsidRDefault="00000000">
            <w:pPr>
              <w:spacing w:after="0"/>
            </w:pPr>
            <w:r>
              <w:rPr>
                <w:sz w:val="17"/>
              </w:rPr>
              <w:t>Do not upload without explicit authorization.</w:t>
            </w:r>
          </w:p>
        </w:tc>
        <w:tc>
          <w:tcPr>
            <w:tcW w:w="2189" w:type="dxa"/>
            <w:tcBorders>
              <w:top w:val="single" w:sz="6" w:space="0" w:color="D6DDE5"/>
              <w:left w:val="single" w:sz="6" w:space="0" w:color="D6DDE5"/>
              <w:bottom w:val="single" w:sz="6" w:space="0" w:color="D6DDE5"/>
              <w:right w:val="single" w:sz="6" w:space="0" w:color="D6DDE5"/>
            </w:tcBorders>
            <w:vAlign w:val="center"/>
          </w:tcPr>
          <w:p w14:paraId="1C58DC99" w14:textId="77777777" w:rsidR="00C1174F" w:rsidRDefault="00C1174F">
            <w:pPr>
              <w:spacing w:after="0"/>
            </w:pPr>
          </w:p>
        </w:tc>
      </w:tr>
      <w:tr w:rsidR="00C1174F" w14:paraId="4A72E91E" w14:textId="77777777" w:rsidTr="001E4516">
        <w:trPr>
          <w:trHeight w:val="405"/>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4524FB6F"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36CEB32E" w14:textId="77777777" w:rsidR="00C1174F" w:rsidRDefault="00000000">
            <w:pPr>
              <w:spacing w:after="0"/>
            </w:pPr>
            <w:r>
              <w:rPr>
                <w:sz w:val="17"/>
              </w:rPr>
              <w:t>Internal disciplinary records</w:t>
            </w:r>
          </w:p>
        </w:tc>
        <w:tc>
          <w:tcPr>
            <w:tcW w:w="4379" w:type="dxa"/>
            <w:tcBorders>
              <w:top w:val="single" w:sz="6" w:space="0" w:color="D6DDE5"/>
              <w:left w:val="single" w:sz="6" w:space="0" w:color="D6DDE5"/>
              <w:bottom w:val="single" w:sz="6" w:space="0" w:color="D6DDE5"/>
              <w:right w:val="single" w:sz="6" w:space="0" w:color="D6DDE5"/>
            </w:tcBorders>
            <w:vAlign w:val="center"/>
          </w:tcPr>
          <w:p w14:paraId="32BCCE18" w14:textId="77777777" w:rsidR="00C1174F" w:rsidRDefault="00000000">
            <w:pPr>
              <w:spacing w:after="0"/>
            </w:pPr>
            <w:r>
              <w:rPr>
                <w:sz w:val="17"/>
              </w:rPr>
              <w:t>Remove unless directly relevant, necessary, lawful, and approved; do not use unrelated discipline as a proxy for root cause.</w:t>
            </w:r>
          </w:p>
        </w:tc>
        <w:tc>
          <w:tcPr>
            <w:tcW w:w="2189" w:type="dxa"/>
            <w:tcBorders>
              <w:top w:val="single" w:sz="6" w:space="0" w:color="D6DDE5"/>
              <w:left w:val="single" w:sz="6" w:space="0" w:color="D6DDE5"/>
              <w:bottom w:val="single" w:sz="6" w:space="0" w:color="D6DDE5"/>
              <w:right w:val="single" w:sz="6" w:space="0" w:color="D6DDE5"/>
            </w:tcBorders>
            <w:vAlign w:val="center"/>
          </w:tcPr>
          <w:p w14:paraId="103B3528" w14:textId="77777777" w:rsidR="00C1174F" w:rsidRDefault="00C1174F">
            <w:pPr>
              <w:spacing w:after="0"/>
            </w:pPr>
          </w:p>
        </w:tc>
      </w:tr>
      <w:tr w:rsidR="00C1174F" w14:paraId="0CDDE636" w14:textId="77777777" w:rsidTr="001E4516">
        <w:trPr>
          <w:trHeight w:val="405"/>
          <w:jc w:val="center"/>
        </w:trPr>
        <w:tc>
          <w:tcPr>
            <w:tcW w:w="2189" w:type="dxa"/>
            <w:tcBorders>
              <w:top w:val="single" w:sz="6" w:space="0" w:color="D6DDE5"/>
              <w:left w:val="single" w:sz="6" w:space="0" w:color="D6DDE5"/>
              <w:bottom w:val="single" w:sz="6" w:space="0" w:color="D6DDE5"/>
              <w:right w:val="single" w:sz="6" w:space="0" w:color="D6DDE5"/>
            </w:tcBorders>
            <w:vAlign w:val="center"/>
          </w:tcPr>
          <w:p w14:paraId="3565F678" w14:textId="77777777" w:rsidR="00C1174F" w:rsidRDefault="00000000">
            <w:pPr>
              <w:jc w:val="center"/>
            </w:pPr>
            <w:r>
              <w:rPr>
                <w:sz w:val="24"/>
              </w:rPr>
              <w:t>☐</w:t>
            </w:r>
          </w:p>
        </w:tc>
        <w:tc>
          <w:tcPr>
            <w:tcW w:w="2493" w:type="dxa"/>
            <w:tcBorders>
              <w:top w:val="single" w:sz="6" w:space="0" w:color="D6DDE5"/>
              <w:left w:val="single" w:sz="6" w:space="0" w:color="D6DDE5"/>
              <w:bottom w:val="single" w:sz="6" w:space="0" w:color="D6DDE5"/>
              <w:right w:val="single" w:sz="6" w:space="0" w:color="D6DDE5"/>
            </w:tcBorders>
            <w:vAlign w:val="center"/>
          </w:tcPr>
          <w:p w14:paraId="23AD39E1" w14:textId="77777777" w:rsidR="00C1174F" w:rsidRDefault="00000000">
            <w:pPr>
              <w:spacing w:after="0"/>
            </w:pPr>
            <w:r>
              <w:rPr>
                <w:sz w:val="17"/>
              </w:rPr>
              <w:t>Trade secrets or confidential processes</w:t>
            </w:r>
          </w:p>
        </w:tc>
        <w:tc>
          <w:tcPr>
            <w:tcW w:w="4379" w:type="dxa"/>
            <w:tcBorders>
              <w:top w:val="single" w:sz="6" w:space="0" w:color="D6DDE5"/>
              <w:left w:val="single" w:sz="6" w:space="0" w:color="D6DDE5"/>
              <w:bottom w:val="single" w:sz="6" w:space="0" w:color="D6DDE5"/>
              <w:right w:val="single" w:sz="6" w:space="0" w:color="D6DDE5"/>
            </w:tcBorders>
            <w:vAlign w:val="center"/>
          </w:tcPr>
          <w:p w14:paraId="47922FE0" w14:textId="77777777" w:rsidR="00C1174F" w:rsidRDefault="00000000">
            <w:pPr>
              <w:spacing w:after="0"/>
            </w:pPr>
            <w:r>
              <w:rPr>
                <w:sz w:val="17"/>
              </w:rPr>
              <w:t>Remove or generalize unless expressly authorized.</w:t>
            </w:r>
          </w:p>
        </w:tc>
        <w:tc>
          <w:tcPr>
            <w:tcW w:w="2189" w:type="dxa"/>
            <w:tcBorders>
              <w:top w:val="single" w:sz="6" w:space="0" w:color="D6DDE5"/>
              <w:left w:val="single" w:sz="6" w:space="0" w:color="D6DDE5"/>
              <w:bottom w:val="single" w:sz="6" w:space="0" w:color="D6DDE5"/>
              <w:right w:val="single" w:sz="6" w:space="0" w:color="D6DDE5"/>
            </w:tcBorders>
            <w:vAlign w:val="center"/>
          </w:tcPr>
          <w:p w14:paraId="4E43749F" w14:textId="77777777" w:rsidR="00C1174F" w:rsidRDefault="00C1174F">
            <w:pPr>
              <w:spacing w:after="0"/>
            </w:pPr>
          </w:p>
        </w:tc>
      </w:tr>
    </w:tbl>
    <w:p w14:paraId="37D54F0E" w14:textId="77777777" w:rsidR="00C1174F" w:rsidRDefault="00C1174F">
      <w:pPr>
        <w:spacing w:after="20"/>
      </w:pPr>
    </w:p>
    <w:p w14:paraId="0D4690B9" w14:textId="77777777" w:rsidR="00C1174F" w:rsidRDefault="00000000">
      <w:r>
        <w:br w:type="page"/>
      </w:r>
    </w:p>
    <w:p w14:paraId="672ACB5E" w14:textId="77777777" w:rsidR="00C1174F" w:rsidRDefault="00000000">
      <w:pPr>
        <w:pStyle w:val="Heading1"/>
      </w:pPr>
      <w:r>
        <w:lastRenderedPageBreak/>
        <w:t>6. Photos, Video &amp; Image Sanitization</w:t>
      </w:r>
    </w:p>
    <w:p w14:paraId="6FC8BDE5" w14:textId="77777777" w:rsidR="00C1174F" w:rsidRDefault="00000000">
      <w:pPr>
        <w:pStyle w:val="Heading2"/>
      </w:pPr>
      <w:r>
        <w:t>Image / Video Review</w:t>
      </w:r>
    </w:p>
    <w:tbl>
      <w:tblPr>
        <w:tblW w:w="11089" w:type="dxa"/>
        <w:jc w:val="center"/>
        <w:tblLayout w:type="fixed"/>
        <w:tblLook w:val="04A0" w:firstRow="1" w:lastRow="0" w:firstColumn="1" w:lastColumn="0" w:noHBand="0" w:noVBand="1"/>
      </w:tblPr>
      <w:tblGrid>
        <w:gridCol w:w="2158"/>
        <w:gridCol w:w="2457"/>
        <w:gridCol w:w="4316"/>
        <w:gridCol w:w="2158"/>
      </w:tblGrid>
      <w:tr w:rsidR="00C1174F" w14:paraId="35D7AC50" w14:textId="77777777" w:rsidTr="001E4516">
        <w:trPr>
          <w:trHeight w:val="277"/>
          <w:tblHeader/>
          <w:jc w:val="center"/>
        </w:trPr>
        <w:tc>
          <w:tcPr>
            <w:tcW w:w="2158"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329F7DA" w14:textId="77777777" w:rsidR="00C1174F" w:rsidRDefault="00000000">
            <w:pPr>
              <w:jc w:val="center"/>
            </w:pPr>
            <w:r>
              <w:rPr>
                <w:b/>
                <w:color w:val="FFFFFF"/>
                <w:sz w:val="17"/>
              </w:rPr>
              <w:t>Check</w:t>
            </w:r>
          </w:p>
        </w:tc>
        <w:tc>
          <w:tcPr>
            <w:tcW w:w="2457"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7C160AD5" w14:textId="77777777" w:rsidR="00C1174F" w:rsidRDefault="00000000">
            <w:pPr>
              <w:jc w:val="center"/>
            </w:pPr>
            <w:r>
              <w:rPr>
                <w:b/>
                <w:color w:val="FFFFFF"/>
                <w:sz w:val="17"/>
              </w:rPr>
              <w:t>Item to Review</w:t>
            </w:r>
          </w:p>
        </w:tc>
        <w:tc>
          <w:tcPr>
            <w:tcW w:w="4316"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74AA86C3" w14:textId="77777777" w:rsidR="00C1174F" w:rsidRDefault="00000000">
            <w:pPr>
              <w:jc w:val="center"/>
            </w:pPr>
            <w:r>
              <w:rPr>
                <w:b/>
                <w:color w:val="FFFFFF"/>
                <w:sz w:val="17"/>
              </w:rPr>
              <w:t>What to Do</w:t>
            </w:r>
          </w:p>
        </w:tc>
        <w:tc>
          <w:tcPr>
            <w:tcW w:w="2158"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4D00E17F" w14:textId="77777777" w:rsidR="00C1174F" w:rsidRDefault="00000000">
            <w:pPr>
              <w:jc w:val="center"/>
            </w:pPr>
            <w:r>
              <w:rPr>
                <w:b/>
                <w:color w:val="FFFFFF"/>
                <w:sz w:val="17"/>
              </w:rPr>
              <w:t>Notes / Approval</w:t>
            </w:r>
          </w:p>
        </w:tc>
      </w:tr>
      <w:tr w:rsidR="00C1174F" w14:paraId="6DC03FCB" w14:textId="77777777" w:rsidTr="001E4516">
        <w:trPr>
          <w:trHeight w:val="415"/>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2DFA5779"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77FA91B3" w14:textId="77777777" w:rsidR="00C1174F" w:rsidRDefault="00000000">
            <w:pPr>
              <w:spacing w:after="0"/>
            </w:pPr>
            <w:r>
              <w:rPr>
                <w:sz w:val="17"/>
              </w:rPr>
              <w:t>Faces of employees, witnesses, public, or bystanders</w:t>
            </w:r>
          </w:p>
        </w:tc>
        <w:tc>
          <w:tcPr>
            <w:tcW w:w="4316" w:type="dxa"/>
            <w:tcBorders>
              <w:top w:val="single" w:sz="6" w:space="0" w:color="D6DDE5"/>
              <w:left w:val="single" w:sz="6" w:space="0" w:color="D6DDE5"/>
              <w:bottom w:val="single" w:sz="6" w:space="0" w:color="D6DDE5"/>
              <w:right w:val="single" w:sz="6" w:space="0" w:color="D6DDE5"/>
            </w:tcBorders>
            <w:vAlign w:val="center"/>
          </w:tcPr>
          <w:p w14:paraId="62B46A93" w14:textId="77777777" w:rsidR="00C1174F" w:rsidRDefault="00000000">
            <w:pPr>
              <w:spacing w:after="0"/>
            </w:pPr>
            <w:r>
              <w:rPr>
                <w:sz w:val="17"/>
              </w:rPr>
              <w:t>Crop, blur, or use another image when identity is not necessary.</w:t>
            </w:r>
          </w:p>
        </w:tc>
        <w:tc>
          <w:tcPr>
            <w:tcW w:w="2158" w:type="dxa"/>
            <w:tcBorders>
              <w:top w:val="single" w:sz="6" w:space="0" w:color="D6DDE5"/>
              <w:left w:val="single" w:sz="6" w:space="0" w:color="D6DDE5"/>
              <w:bottom w:val="single" w:sz="6" w:space="0" w:color="D6DDE5"/>
              <w:right w:val="single" w:sz="6" w:space="0" w:color="D6DDE5"/>
            </w:tcBorders>
            <w:vAlign w:val="center"/>
          </w:tcPr>
          <w:p w14:paraId="3E696E7B" w14:textId="77777777" w:rsidR="00C1174F" w:rsidRDefault="00C1174F">
            <w:pPr>
              <w:spacing w:after="0"/>
            </w:pPr>
          </w:p>
        </w:tc>
      </w:tr>
      <w:tr w:rsidR="00C1174F" w14:paraId="7D6B00AB" w14:textId="77777777" w:rsidTr="001E4516">
        <w:trPr>
          <w:trHeight w:val="415"/>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035C4A28"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06959A4E" w14:textId="77777777" w:rsidR="00C1174F" w:rsidRDefault="00000000">
            <w:pPr>
              <w:spacing w:after="0"/>
            </w:pPr>
            <w:r>
              <w:rPr>
                <w:sz w:val="17"/>
              </w:rPr>
              <w:t>Name badges, hard-hat stickers, ID cards</w:t>
            </w:r>
          </w:p>
        </w:tc>
        <w:tc>
          <w:tcPr>
            <w:tcW w:w="4316" w:type="dxa"/>
            <w:tcBorders>
              <w:top w:val="single" w:sz="6" w:space="0" w:color="D6DDE5"/>
              <w:left w:val="single" w:sz="6" w:space="0" w:color="D6DDE5"/>
              <w:bottom w:val="single" w:sz="6" w:space="0" w:color="D6DDE5"/>
              <w:right w:val="single" w:sz="6" w:space="0" w:color="D6DDE5"/>
            </w:tcBorders>
            <w:vAlign w:val="center"/>
          </w:tcPr>
          <w:p w14:paraId="344D5789" w14:textId="77777777" w:rsidR="00C1174F" w:rsidRDefault="00000000">
            <w:pPr>
              <w:spacing w:after="0"/>
            </w:pPr>
            <w:r>
              <w:rPr>
                <w:sz w:val="17"/>
              </w:rPr>
              <w:t>Blur or crop.</w:t>
            </w:r>
          </w:p>
        </w:tc>
        <w:tc>
          <w:tcPr>
            <w:tcW w:w="2158" w:type="dxa"/>
            <w:tcBorders>
              <w:top w:val="single" w:sz="6" w:space="0" w:color="D6DDE5"/>
              <w:left w:val="single" w:sz="6" w:space="0" w:color="D6DDE5"/>
              <w:bottom w:val="single" w:sz="6" w:space="0" w:color="D6DDE5"/>
              <w:right w:val="single" w:sz="6" w:space="0" w:color="D6DDE5"/>
            </w:tcBorders>
            <w:vAlign w:val="center"/>
          </w:tcPr>
          <w:p w14:paraId="1623FB43" w14:textId="77777777" w:rsidR="00C1174F" w:rsidRDefault="00C1174F">
            <w:pPr>
              <w:spacing w:after="0"/>
            </w:pPr>
          </w:p>
        </w:tc>
      </w:tr>
      <w:tr w:rsidR="00C1174F" w14:paraId="7B7840E6" w14:textId="77777777" w:rsidTr="001E4516">
        <w:trPr>
          <w:trHeight w:val="357"/>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0D059D54"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2B716713" w14:textId="77777777" w:rsidR="00C1174F" w:rsidRDefault="00000000">
            <w:pPr>
              <w:spacing w:after="0"/>
            </w:pPr>
            <w:r>
              <w:rPr>
                <w:sz w:val="17"/>
              </w:rPr>
              <w:t>Vehicle license plates / unit numbers</w:t>
            </w:r>
          </w:p>
        </w:tc>
        <w:tc>
          <w:tcPr>
            <w:tcW w:w="4316" w:type="dxa"/>
            <w:tcBorders>
              <w:top w:val="single" w:sz="6" w:space="0" w:color="D6DDE5"/>
              <w:left w:val="single" w:sz="6" w:space="0" w:color="D6DDE5"/>
              <w:bottom w:val="single" w:sz="6" w:space="0" w:color="D6DDE5"/>
              <w:right w:val="single" w:sz="6" w:space="0" w:color="D6DDE5"/>
            </w:tcBorders>
            <w:vAlign w:val="center"/>
          </w:tcPr>
          <w:p w14:paraId="388C0949" w14:textId="77777777" w:rsidR="00C1174F" w:rsidRDefault="00000000">
            <w:pPr>
              <w:spacing w:after="0"/>
            </w:pPr>
            <w:r>
              <w:rPr>
                <w:sz w:val="17"/>
              </w:rPr>
              <w:t>Blur unless materially relevant.</w:t>
            </w:r>
          </w:p>
        </w:tc>
        <w:tc>
          <w:tcPr>
            <w:tcW w:w="2158" w:type="dxa"/>
            <w:tcBorders>
              <w:top w:val="single" w:sz="6" w:space="0" w:color="D6DDE5"/>
              <w:left w:val="single" w:sz="6" w:space="0" w:color="D6DDE5"/>
              <w:bottom w:val="single" w:sz="6" w:space="0" w:color="D6DDE5"/>
              <w:right w:val="single" w:sz="6" w:space="0" w:color="D6DDE5"/>
            </w:tcBorders>
            <w:vAlign w:val="center"/>
          </w:tcPr>
          <w:p w14:paraId="6F4D1700" w14:textId="77777777" w:rsidR="00C1174F" w:rsidRDefault="00C1174F">
            <w:pPr>
              <w:spacing w:after="0"/>
            </w:pPr>
          </w:p>
        </w:tc>
      </w:tr>
      <w:tr w:rsidR="00C1174F" w14:paraId="7F31282F" w14:textId="77777777" w:rsidTr="001E4516">
        <w:trPr>
          <w:trHeight w:val="415"/>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4F5EB8F5"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7FEA5D27" w14:textId="77777777" w:rsidR="00C1174F" w:rsidRDefault="00000000">
            <w:pPr>
              <w:spacing w:after="0"/>
            </w:pPr>
            <w:r>
              <w:rPr>
                <w:sz w:val="17"/>
              </w:rPr>
              <w:t>Computer screens, whiteboards, paperwork visible in background</w:t>
            </w:r>
          </w:p>
        </w:tc>
        <w:tc>
          <w:tcPr>
            <w:tcW w:w="4316" w:type="dxa"/>
            <w:tcBorders>
              <w:top w:val="single" w:sz="6" w:space="0" w:color="D6DDE5"/>
              <w:left w:val="single" w:sz="6" w:space="0" w:color="D6DDE5"/>
              <w:bottom w:val="single" w:sz="6" w:space="0" w:color="D6DDE5"/>
              <w:right w:val="single" w:sz="6" w:space="0" w:color="D6DDE5"/>
            </w:tcBorders>
            <w:vAlign w:val="center"/>
          </w:tcPr>
          <w:p w14:paraId="5D048C50" w14:textId="77777777" w:rsidR="00C1174F" w:rsidRDefault="00000000">
            <w:pPr>
              <w:spacing w:after="0"/>
            </w:pPr>
            <w:r>
              <w:rPr>
                <w:sz w:val="17"/>
              </w:rPr>
              <w:t>Crop or blur confidential content.</w:t>
            </w:r>
          </w:p>
        </w:tc>
        <w:tc>
          <w:tcPr>
            <w:tcW w:w="2158" w:type="dxa"/>
            <w:tcBorders>
              <w:top w:val="single" w:sz="6" w:space="0" w:color="D6DDE5"/>
              <w:left w:val="single" w:sz="6" w:space="0" w:color="D6DDE5"/>
              <w:bottom w:val="single" w:sz="6" w:space="0" w:color="D6DDE5"/>
              <w:right w:val="single" w:sz="6" w:space="0" w:color="D6DDE5"/>
            </w:tcBorders>
            <w:vAlign w:val="center"/>
          </w:tcPr>
          <w:p w14:paraId="1287CF87" w14:textId="77777777" w:rsidR="00C1174F" w:rsidRDefault="00C1174F">
            <w:pPr>
              <w:spacing w:after="0"/>
            </w:pPr>
          </w:p>
        </w:tc>
      </w:tr>
      <w:tr w:rsidR="00C1174F" w14:paraId="6EB53C02" w14:textId="77777777" w:rsidTr="001E4516">
        <w:trPr>
          <w:trHeight w:val="415"/>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1BDF917B"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6ADCDFA4" w14:textId="77777777" w:rsidR="00C1174F" w:rsidRDefault="00000000">
            <w:pPr>
              <w:spacing w:after="0"/>
            </w:pPr>
            <w:r>
              <w:rPr>
                <w:sz w:val="17"/>
              </w:rPr>
              <w:t>Addresses, GPS coordinates, building access details</w:t>
            </w:r>
          </w:p>
        </w:tc>
        <w:tc>
          <w:tcPr>
            <w:tcW w:w="4316" w:type="dxa"/>
            <w:tcBorders>
              <w:top w:val="single" w:sz="6" w:space="0" w:color="D6DDE5"/>
              <w:left w:val="single" w:sz="6" w:space="0" w:color="D6DDE5"/>
              <w:bottom w:val="single" w:sz="6" w:space="0" w:color="D6DDE5"/>
              <w:right w:val="single" w:sz="6" w:space="0" w:color="D6DDE5"/>
            </w:tcBorders>
            <w:vAlign w:val="center"/>
          </w:tcPr>
          <w:p w14:paraId="367C8D1E" w14:textId="77777777" w:rsidR="00C1174F" w:rsidRDefault="00000000">
            <w:pPr>
              <w:spacing w:after="0"/>
            </w:pPr>
            <w:r>
              <w:rPr>
                <w:sz w:val="17"/>
              </w:rPr>
              <w:t>Remove or generalize if not needed.</w:t>
            </w:r>
          </w:p>
        </w:tc>
        <w:tc>
          <w:tcPr>
            <w:tcW w:w="2158" w:type="dxa"/>
            <w:tcBorders>
              <w:top w:val="single" w:sz="6" w:space="0" w:color="D6DDE5"/>
              <w:left w:val="single" w:sz="6" w:space="0" w:color="D6DDE5"/>
              <w:bottom w:val="single" w:sz="6" w:space="0" w:color="D6DDE5"/>
              <w:right w:val="single" w:sz="6" w:space="0" w:color="D6DDE5"/>
            </w:tcBorders>
            <w:vAlign w:val="center"/>
          </w:tcPr>
          <w:p w14:paraId="633E7902" w14:textId="77777777" w:rsidR="00C1174F" w:rsidRDefault="00C1174F">
            <w:pPr>
              <w:spacing w:after="0"/>
            </w:pPr>
          </w:p>
        </w:tc>
      </w:tr>
      <w:tr w:rsidR="00C1174F" w14:paraId="611670EF" w14:textId="77777777" w:rsidTr="001E4516">
        <w:trPr>
          <w:trHeight w:val="357"/>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39CC035A"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62A95974" w14:textId="77777777" w:rsidR="00C1174F" w:rsidRDefault="00000000">
            <w:pPr>
              <w:spacing w:after="0"/>
            </w:pPr>
            <w:r>
              <w:rPr>
                <w:sz w:val="17"/>
              </w:rPr>
              <w:t>Medical/injury imagery</w:t>
            </w:r>
          </w:p>
        </w:tc>
        <w:tc>
          <w:tcPr>
            <w:tcW w:w="4316" w:type="dxa"/>
            <w:tcBorders>
              <w:top w:val="single" w:sz="6" w:space="0" w:color="D6DDE5"/>
              <w:left w:val="single" w:sz="6" w:space="0" w:color="D6DDE5"/>
              <w:bottom w:val="single" w:sz="6" w:space="0" w:color="D6DDE5"/>
              <w:right w:val="single" w:sz="6" w:space="0" w:color="D6DDE5"/>
            </w:tcBorders>
            <w:vAlign w:val="center"/>
          </w:tcPr>
          <w:p w14:paraId="15D9951B" w14:textId="77777777" w:rsidR="00C1174F" w:rsidRDefault="00000000">
            <w:pPr>
              <w:spacing w:after="0"/>
            </w:pPr>
            <w:r>
              <w:rPr>
                <w:sz w:val="17"/>
              </w:rPr>
              <w:t>Use only when necessary and authorized.</w:t>
            </w:r>
          </w:p>
        </w:tc>
        <w:tc>
          <w:tcPr>
            <w:tcW w:w="2158" w:type="dxa"/>
            <w:tcBorders>
              <w:top w:val="single" w:sz="6" w:space="0" w:color="D6DDE5"/>
              <w:left w:val="single" w:sz="6" w:space="0" w:color="D6DDE5"/>
              <w:bottom w:val="single" w:sz="6" w:space="0" w:color="D6DDE5"/>
              <w:right w:val="single" w:sz="6" w:space="0" w:color="D6DDE5"/>
            </w:tcBorders>
            <w:vAlign w:val="center"/>
          </w:tcPr>
          <w:p w14:paraId="5739D7BE" w14:textId="77777777" w:rsidR="00C1174F" w:rsidRDefault="00C1174F">
            <w:pPr>
              <w:spacing w:after="0"/>
            </w:pPr>
          </w:p>
        </w:tc>
      </w:tr>
      <w:tr w:rsidR="00C1174F" w14:paraId="1964ADC5" w14:textId="77777777" w:rsidTr="001E4516">
        <w:trPr>
          <w:trHeight w:val="415"/>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34F763A8"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11B6EDEA" w14:textId="77777777" w:rsidR="00C1174F" w:rsidRDefault="00000000">
            <w:pPr>
              <w:spacing w:after="0"/>
            </w:pPr>
            <w:r>
              <w:rPr>
                <w:sz w:val="17"/>
              </w:rPr>
              <w:t>Photo/video metadata (EXIF, GPS, device owner)</w:t>
            </w:r>
          </w:p>
        </w:tc>
        <w:tc>
          <w:tcPr>
            <w:tcW w:w="4316" w:type="dxa"/>
            <w:tcBorders>
              <w:top w:val="single" w:sz="6" w:space="0" w:color="D6DDE5"/>
              <w:left w:val="single" w:sz="6" w:space="0" w:color="D6DDE5"/>
              <w:bottom w:val="single" w:sz="6" w:space="0" w:color="D6DDE5"/>
              <w:right w:val="single" w:sz="6" w:space="0" w:color="D6DDE5"/>
            </w:tcBorders>
            <w:vAlign w:val="center"/>
          </w:tcPr>
          <w:p w14:paraId="31D1E13B" w14:textId="77777777" w:rsidR="00C1174F" w:rsidRDefault="00000000">
            <w:pPr>
              <w:spacing w:after="0"/>
            </w:pPr>
            <w:r>
              <w:rPr>
                <w:sz w:val="17"/>
              </w:rPr>
              <w:t>Strip metadata from the AI-upload copy when practical.</w:t>
            </w:r>
          </w:p>
        </w:tc>
        <w:tc>
          <w:tcPr>
            <w:tcW w:w="2158" w:type="dxa"/>
            <w:tcBorders>
              <w:top w:val="single" w:sz="6" w:space="0" w:color="D6DDE5"/>
              <w:left w:val="single" w:sz="6" w:space="0" w:color="D6DDE5"/>
              <w:bottom w:val="single" w:sz="6" w:space="0" w:color="D6DDE5"/>
              <w:right w:val="single" w:sz="6" w:space="0" w:color="D6DDE5"/>
            </w:tcBorders>
            <w:vAlign w:val="center"/>
          </w:tcPr>
          <w:p w14:paraId="5BBA6940" w14:textId="77777777" w:rsidR="00C1174F" w:rsidRDefault="00C1174F">
            <w:pPr>
              <w:spacing w:after="0"/>
            </w:pPr>
          </w:p>
        </w:tc>
      </w:tr>
      <w:tr w:rsidR="00C1174F" w14:paraId="769062BB" w14:textId="77777777" w:rsidTr="001E4516">
        <w:trPr>
          <w:trHeight w:val="369"/>
          <w:jc w:val="center"/>
        </w:trPr>
        <w:tc>
          <w:tcPr>
            <w:tcW w:w="2158" w:type="dxa"/>
            <w:tcBorders>
              <w:top w:val="single" w:sz="6" w:space="0" w:color="D6DDE5"/>
              <w:left w:val="single" w:sz="6" w:space="0" w:color="D6DDE5"/>
              <w:bottom w:val="single" w:sz="6" w:space="0" w:color="D6DDE5"/>
              <w:right w:val="single" w:sz="6" w:space="0" w:color="D6DDE5"/>
            </w:tcBorders>
            <w:vAlign w:val="center"/>
          </w:tcPr>
          <w:p w14:paraId="466B1929" w14:textId="77777777" w:rsidR="00C1174F" w:rsidRDefault="00000000">
            <w:pPr>
              <w:jc w:val="center"/>
            </w:pPr>
            <w:r>
              <w:rPr>
                <w:sz w:val="24"/>
              </w:rPr>
              <w:t>☐</w:t>
            </w:r>
          </w:p>
        </w:tc>
        <w:tc>
          <w:tcPr>
            <w:tcW w:w="2457" w:type="dxa"/>
            <w:tcBorders>
              <w:top w:val="single" w:sz="6" w:space="0" w:color="D6DDE5"/>
              <w:left w:val="single" w:sz="6" w:space="0" w:color="D6DDE5"/>
              <w:bottom w:val="single" w:sz="6" w:space="0" w:color="D6DDE5"/>
              <w:right w:val="single" w:sz="6" w:space="0" w:color="D6DDE5"/>
            </w:tcBorders>
            <w:vAlign w:val="center"/>
          </w:tcPr>
          <w:p w14:paraId="15B11563" w14:textId="77777777" w:rsidR="00C1174F" w:rsidRDefault="00000000">
            <w:pPr>
              <w:spacing w:after="0"/>
            </w:pPr>
            <w:r>
              <w:rPr>
                <w:sz w:val="17"/>
              </w:rPr>
              <w:t>Original evidentiary photo/video</w:t>
            </w:r>
          </w:p>
        </w:tc>
        <w:tc>
          <w:tcPr>
            <w:tcW w:w="4316" w:type="dxa"/>
            <w:tcBorders>
              <w:top w:val="single" w:sz="6" w:space="0" w:color="D6DDE5"/>
              <w:left w:val="single" w:sz="6" w:space="0" w:color="D6DDE5"/>
              <w:bottom w:val="single" w:sz="6" w:space="0" w:color="D6DDE5"/>
              <w:right w:val="single" w:sz="6" w:space="0" w:color="D6DDE5"/>
            </w:tcBorders>
            <w:vAlign w:val="center"/>
          </w:tcPr>
          <w:p w14:paraId="458E2220" w14:textId="77777777" w:rsidR="00C1174F" w:rsidRDefault="00000000">
            <w:pPr>
              <w:spacing w:after="0"/>
            </w:pPr>
            <w:r>
              <w:rPr>
                <w:sz w:val="17"/>
              </w:rPr>
              <w:t>Preserve unchanged. Sanitize only a duplicate.</w:t>
            </w:r>
          </w:p>
        </w:tc>
        <w:tc>
          <w:tcPr>
            <w:tcW w:w="2158" w:type="dxa"/>
            <w:tcBorders>
              <w:top w:val="single" w:sz="6" w:space="0" w:color="D6DDE5"/>
              <w:left w:val="single" w:sz="6" w:space="0" w:color="D6DDE5"/>
              <w:bottom w:val="single" w:sz="6" w:space="0" w:color="D6DDE5"/>
              <w:right w:val="single" w:sz="6" w:space="0" w:color="D6DDE5"/>
            </w:tcBorders>
            <w:vAlign w:val="center"/>
          </w:tcPr>
          <w:p w14:paraId="78BFF113" w14:textId="77777777" w:rsidR="00C1174F" w:rsidRDefault="00C1174F">
            <w:pPr>
              <w:spacing w:after="0"/>
            </w:pPr>
          </w:p>
        </w:tc>
      </w:tr>
    </w:tbl>
    <w:p w14:paraId="1C28914D" w14:textId="77777777" w:rsidR="00C1174F" w:rsidRDefault="00C1174F">
      <w:pPr>
        <w:spacing w:after="20"/>
      </w:pPr>
    </w:p>
    <w:p w14:paraId="5B5B0A11" w14:textId="77777777" w:rsidR="00C1174F" w:rsidRDefault="00000000">
      <w:pPr>
        <w:pStyle w:val="Heading1"/>
      </w:pPr>
      <w:r>
        <w:t>7. Document Sanitization</w:t>
      </w:r>
    </w:p>
    <w:p w14:paraId="4E9E18E0" w14:textId="77777777" w:rsidR="00C1174F" w:rsidRDefault="00000000">
      <w:pPr>
        <w:pStyle w:val="Heading2"/>
      </w:pPr>
      <w:r>
        <w:t>Document Review</w:t>
      </w:r>
    </w:p>
    <w:tbl>
      <w:tblPr>
        <w:tblW w:w="11596" w:type="dxa"/>
        <w:jc w:val="center"/>
        <w:tblLayout w:type="fixed"/>
        <w:tblLook w:val="04A0" w:firstRow="1" w:lastRow="0" w:firstColumn="1" w:lastColumn="0" w:noHBand="0" w:noVBand="1"/>
      </w:tblPr>
      <w:tblGrid>
        <w:gridCol w:w="2256"/>
        <w:gridCol w:w="2570"/>
        <w:gridCol w:w="4514"/>
        <w:gridCol w:w="2256"/>
      </w:tblGrid>
      <w:tr w:rsidR="00C1174F" w14:paraId="4C251EA8" w14:textId="77777777" w:rsidTr="001E4516">
        <w:trPr>
          <w:trHeight w:val="297"/>
          <w:tblHeader/>
          <w:jc w:val="center"/>
        </w:trPr>
        <w:tc>
          <w:tcPr>
            <w:tcW w:w="2256"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222D1607" w14:textId="77777777" w:rsidR="00C1174F" w:rsidRDefault="00000000">
            <w:pPr>
              <w:jc w:val="center"/>
            </w:pPr>
            <w:r>
              <w:rPr>
                <w:b/>
                <w:color w:val="FFFFFF"/>
                <w:sz w:val="17"/>
              </w:rPr>
              <w:t>Check</w:t>
            </w:r>
          </w:p>
        </w:tc>
        <w:tc>
          <w:tcPr>
            <w:tcW w:w="2570"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36B2DD6A" w14:textId="77777777" w:rsidR="00C1174F" w:rsidRDefault="00000000">
            <w:pPr>
              <w:jc w:val="center"/>
            </w:pPr>
            <w:r>
              <w:rPr>
                <w:b/>
                <w:color w:val="FFFFFF"/>
                <w:sz w:val="17"/>
              </w:rPr>
              <w:t>Item to Review</w:t>
            </w:r>
          </w:p>
        </w:tc>
        <w:tc>
          <w:tcPr>
            <w:tcW w:w="4514"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6E5014E" w14:textId="77777777" w:rsidR="00C1174F" w:rsidRDefault="00000000">
            <w:pPr>
              <w:jc w:val="center"/>
            </w:pPr>
            <w:r>
              <w:rPr>
                <w:b/>
                <w:color w:val="FFFFFF"/>
                <w:sz w:val="17"/>
              </w:rPr>
              <w:t>What to Do</w:t>
            </w:r>
          </w:p>
        </w:tc>
        <w:tc>
          <w:tcPr>
            <w:tcW w:w="2256"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1A6FBFFD" w14:textId="77777777" w:rsidR="00C1174F" w:rsidRDefault="00000000">
            <w:pPr>
              <w:jc w:val="center"/>
            </w:pPr>
            <w:r>
              <w:rPr>
                <w:b/>
                <w:color w:val="FFFFFF"/>
                <w:sz w:val="17"/>
              </w:rPr>
              <w:t>Notes / Approval</w:t>
            </w:r>
          </w:p>
        </w:tc>
      </w:tr>
      <w:tr w:rsidR="00C1174F" w14:paraId="2F919ADC" w14:textId="77777777" w:rsidTr="001E4516">
        <w:trPr>
          <w:trHeight w:val="670"/>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4715F364"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30270D6F" w14:textId="77777777" w:rsidR="00C1174F" w:rsidRDefault="00000000">
            <w:pPr>
              <w:spacing w:after="0"/>
            </w:pPr>
            <w:r>
              <w:rPr>
                <w:sz w:val="17"/>
              </w:rPr>
              <w:t>File name</w:t>
            </w:r>
          </w:p>
        </w:tc>
        <w:tc>
          <w:tcPr>
            <w:tcW w:w="4514" w:type="dxa"/>
            <w:tcBorders>
              <w:top w:val="single" w:sz="6" w:space="0" w:color="D6DDE5"/>
              <w:left w:val="single" w:sz="6" w:space="0" w:color="D6DDE5"/>
              <w:bottom w:val="single" w:sz="6" w:space="0" w:color="D6DDE5"/>
              <w:right w:val="single" w:sz="6" w:space="0" w:color="D6DDE5"/>
            </w:tcBorders>
            <w:vAlign w:val="center"/>
          </w:tcPr>
          <w:p w14:paraId="653B2773" w14:textId="77777777" w:rsidR="00C1174F" w:rsidRDefault="00000000">
            <w:pPr>
              <w:spacing w:after="0"/>
            </w:pPr>
            <w:r>
              <w:rPr>
                <w:sz w:val="17"/>
              </w:rPr>
              <w:t>Rename files so the filename itself does not expose employee names, medical information, claims numbers, or restricted client information.</w:t>
            </w:r>
          </w:p>
        </w:tc>
        <w:tc>
          <w:tcPr>
            <w:tcW w:w="2256" w:type="dxa"/>
            <w:tcBorders>
              <w:top w:val="single" w:sz="6" w:space="0" w:color="D6DDE5"/>
              <w:left w:val="single" w:sz="6" w:space="0" w:color="D6DDE5"/>
              <w:bottom w:val="single" w:sz="6" w:space="0" w:color="D6DDE5"/>
              <w:right w:val="single" w:sz="6" w:space="0" w:color="D6DDE5"/>
            </w:tcBorders>
            <w:vAlign w:val="center"/>
          </w:tcPr>
          <w:p w14:paraId="29655599" w14:textId="77777777" w:rsidR="00C1174F" w:rsidRDefault="00C1174F">
            <w:pPr>
              <w:spacing w:after="0"/>
            </w:pPr>
          </w:p>
        </w:tc>
      </w:tr>
      <w:tr w:rsidR="00C1174F" w14:paraId="13FEE2ED" w14:textId="77777777" w:rsidTr="001E4516">
        <w:trPr>
          <w:trHeight w:val="446"/>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7FEEC050"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0554A777" w14:textId="77777777" w:rsidR="00C1174F" w:rsidRDefault="00000000">
            <w:pPr>
              <w:spacing w:after="0"/>
            </w:pPr>
            <w:r>
              <w:rPr>
                <w:sz w:val="17"/>
              </w:rPr>
              <w:t>Headers / footers</w:t>
            </w:r>
          </w:p>
        </w:tc>
        <w:tc>
          <w:tcPr>
            <w:tcW w:w="4514" w:type="dxa"/>
            <w:tcBorders>
              <w:top w:val="single" w:sz="6" w:space="0" w:color="D6DDE5"/>
              <w:left w:val="single" w:sz="6" w:space="0" w:color="D6DDE5"/>
              <w:bottom w:val="single" w:sz="6" w:space="0" w:color="D6DDE5"/>
              <w:right w:val="single" w:sz="6" w:space="0" w:color="D6DDE5"/>
            </w:tcBorders>
            <w:vAlign w:val="center"/>
          </w:tcPr>
          <w:p w14:paraId="1BA93103" w14:textId="77777777" w:rsidR="00C1174F" w:rsidRDefault="00000000">
            <w:pPr>
              <w:spacing w:after="0"/>
            </w:pPr>
            <w:r>
              <w:rPr>
                <w:sz w:val="17"/>
              </w:rPr>
              <w:t>Check for names, client information, addresses, document-control numbers, confidentiality labels, and account information.</w:t>
            </w:r>
          </w:p>
        </w:tc>
        <w:tc>
          <w:tcPr>
            <w:tcW w:w="2256" w:type="dxa"/>
            <w:tcBorders>
              <w:top w:val="single" w:sz="6" w:space="0" w:color="D6DDE5"/>
              <w:left w:val="single" w:sz="6" w:space="0" w:color="D6DDE5"/>
              <w:bottom w:val="single" w:sz="6" w:space="0" w:color="D6DDE5"/>
              <w:right w:val="single" w:sz="6" w:space="0" w:color="D6DDE5"/>
            </w:tcBorders>
            <w:vAlign w:val="center"/>
          </w:tcPr>
          <w:p w14:paraId="44C9FD15" w14:textId="77777777" w:rsidR="00C1174F" w:rsidRDefault="00C1174F">
            <w:pPr>
              <w:spacing w:after="0"/>
            </w:pPr>
          </w:p>
        </w:tc>
      </w:tr>
      <w:tr w:rsidR="00C1174F" w14:paraId="1F11F506" w14:textId="77777777" w:rsidTr="001E4516">
        <w:trPr>
          <w:trHeight w:val="446"/>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34545ED6"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23C70F30" w14:textId="77777777" w:rsidR="00C1174F" w:rsidRDefault="00000000">
            <w:pPr>
              <w:spacing w:after="0"/>
            </w:pPr>
            <w:r>
              <w:rPr>
                <w:sz w:val="17"/>
              </w:rPr>
              <w:t>Comments / tracked changes</w:t>
            </w:r>
          </w:p>
        </w:tc>
        <w:tc>
          <w:tcPr>
            <w:tcW w:w="4514" w:type="dxa"/>
            <w:tcBorders>
              <w:top w:val="single" w:sz="6" w:space="0" w:color="D6DDE5"/>
              <w:left w:val="single" w:sz="6" w:space="0" w:color="D6DDE5"/>
              <w:bottom w:val="single" w:sz="6" w:space="0" w:color="D6DDE5"/>
              <w:right w:val="single" w:sz="6" w:space="0" w:color="D6DDE5"/>
            </w:tcBorders>
            <w:vAlign w:val="center"/>
          </w:tcPr>
          <w:p w14:paraId="269E56F1" w14:textId="77777777" w:rsidR="00C1174F" w:rsidRDefault="00000000">
            <w:pPr>
              <w:spacing w:after="0"/>
            </w:pPr>
            <w:r>
              <w:rPr>
                <w:sz w:val="17"/>
              </w:rPr>
              <w:t>Accept/remove changes and comments in the sanitized copy when they reveal internal discussions or identities.</w:t>
            </w:r>
          </w:p>
        </w:tc>
        <w:tc>
          <w:tcPr>
            <w:tcW w:w="2256" w:type="dxa"/>
            <w:tcBorders>
              <w:top w:val="single" w:sz="6" w:space="0" w:color="D6DDE5"/>
              <w:left w:val="single" w:sz="6" w:space="0" w:color="D6DDE5"/>
              <w:bottom w:val="single" w:sz="6" w:space="0" w:color="D6DDE5"/>
              <w:right w:val="single" w:sz="6" w:space="0" w:color="D6DDE5"/>
            </w:tcBorders>
            <w:vAlign w:val="center"/>
          </w:tcPr>
          <w:p w14:paraId="237A1F5D" w14:textId="77777777" w:rsidR="00C1174F" w:rsidRDefault="00C1174F">
            <w:pPr>
              <w:spacing w:after="0"/>
            </w:pPr>
          </w:p>
        </w:tc>
      </w:tr>
      <w:tr w:rsidR="00C1174F" w14:paraId="0142D19B" w14:textId="77777777" w:rsidTr="001E4516">
        <w:trPr>
          <w:trHeight w:val="446"/>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0EF1B08A"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690E4AF0" w14:textId="77777777" w:rsidR="00C1174F" w:rsidRDefault="00000000">
            <w:pPr>
              <w:spacing w:after="0"/>
            </w:pPr>
            <w:r>
              <w:rPr>
                <w:sz w:val="17"/>
              </w:rPr>
              <w:t>Hidden text / notes / document properties</w:t>
            </w:r>
          </w:p>
        </w:tc>
        <w:tc>
          <w:tcPr>
            <w:tcW w:w="4514" w:type="dxa"/>
            <w:tcBorders>
              <w:top w:val="single" w:sz="6" w:space="0" w:color="D6DDE5"/>
              <w:left w:val="single" w:sz="6" w:space="0" w:color="D6DDE5"/>
              <w:bottom w:val="single" w:sz="6" w:space="0" w:color="D6DDE5"/>
              <w:right w:val="single" w:sz="6" w:space="0" w:color="D6DDE5"/>
            </w:tcBorders>
            <w:vAlign w:val="center"/>
          </w:tcPr>
          <w:p w14:paraId="645DCADA" w14:textId="77777777" w:rsidR="00C1174F" w:rsidRDefault="00000000">
            <w:pPr>
              <w:spacing w:after="0"/>
            </w:pPr>
            <w:r>
              <w:rPr>
                <w:sz w:val="17"/>
              </w:rPr>
              <w:t>Inspect and remove unnecessary hidden content and author metadata.</w:t>
            </w:r>
          </w:p>
        </w:tc>
        <w:tc>
          <w:tcPr>
            <w:tcW w:w="2256" w:type="dxa"/>
            <w:tcBorders>
              <w:top w:val="single" w:sz="6" w:space="0" w:color="D6DDE5"/>
              <w:left w:val="single" w:sz="6" w:space="0" w:color="D6DDE5"/>
              <w:bottom w:val="single" w:sz="6" w:space="0" w:color="D6DDE5"/>
              <w:right w:val="single" w:sz="6" w:space="0" w:color="D6DDE5"/>
            </w:tcBorders>
            <w:vAlign w:val="center"/>
          </w:tcPr>
          <w:p w14:paraId="7D3BFC16" w14:textId="77777777" w:rsidR="00C1174F" w:rsidRDefault="00C1174F">
            <w:pPr>
              <w:spacing w:after="0"/>
            </w:pPr>
          </w:p>
        </w:tc>
      </w:tr>
      <w:tr w:rsidR="00C1174F" w14:paraId="3CD45E0F" w14:textId="77777777" w:rsidTr="001E4516">
        <w:trPr>
          <w:trHeight w:val="446"/>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7B6FD34A"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0C09AFA1" w14:textId="77777777" w:rsidR="00C1174F" w:rsidRDefault="00000000">
            <w:pPr>
              <w:spacing w:after="0"/>
            </w:pPr>
            <w:r>
              <w:rPr>
                <w:sz w:val="17"/>
              </w:rPr>
              <w:t>Scanned PDFs / OCR text layer</w:t>
            </w:r>
          </w:p>
        </w:tc>
        <w:tc>
          <w:tcPr>
            <w:tcW w:w="4514" w:type="dxa"/>
            <w:tcBorders>
              <w:top w:val="single" w:sz="6" w:space="0" w:color="D6DDE5"/>
              <w:left w:val="single" w:sz="6" w:space="0" w:color="D6DDE5"/>
              <w:bottom w:val="single" w:sz="6" w:space="0" w:color="D6DDE5"/>
              <w:right w:val="single" w:sz="6" w:space="0" w:color="D6DDE5"/>
            </w:tcBorders>
            <w:vAlign w:val="center"/>
          </w:tcPr>
          <w:p w14:paraId="6AA36829" w14:textId="77777777" w:rsidR="00C1174F" w:rsidRDefault="00000000">
            <w:pPr>
              <w:spacing w:after="0"/>
            </w:pPr>
            <w:r>
              <w:rPr>
                <w:sz w:val="17"/>
              </w:rPr>
              <w:t>Confirm redactions remove the underlying searchable text, not just place a black box over it.</w:t>
            </w:r>
          </w:p>
        </w:tc>
        <w:tc>
          <w:tcPr>
            <w:tcW w:w="2256" w:type="dxa"/>
            <w:tcBorders>
              <w:top w:val="single" w:sz="6" w:space="0" w:color="D6DDE5"/>
              <w:left w:val="single" w:sz="6" w:space="0" w:color="D6DDE5"/>
              <w:bottom w:val="single" w:sz="6" w:space="0" w:color="D6DDE5"/>
              <w:right w:val="single" w:sz="6" w:space="0" w:color="D6DDE5"/>
            </w:tcBorders>
            <w:vAlign w:val="center"/>
          </w:tcPr>
          <w:p w14:paraId="19DFE156" w14:textId="77777777" w:rsidR="00C1174F" w:rsidRDefault="00C1174F">
            <w:pPr>
              <w:spacing w:after="0"/>
            </w:pPr>
          </w:p>
        </w:tc>
      </w:tr>
      <w:tr w:rsidR="00C1174F" w14:paraId="4198A770" w14:textId="77777777" w:rsidTr="001E4516">
        <w:trPr>
          <w:trHeight w:val="435"/>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3A2939AB"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5A963541" w14:textId="77777777" w:rsidR="00C1174F" w:rsidRDefault="00000000">
            <w:pPr>
              <w:spacing w:after="0"/>
            </w:pPr>
            <w:r>
              <w:rPr>
                <w:sz w:val="17"/>
              </w:rPr>
              <w:t>Spreadsheets</w:t>
            </w:r>
          </w:p>
        </w:tc>
        <w:tc>
          <w:tcPr>
            <w:tcW w:w="4514" w:type="dxa"/>
            <w:tcBorders>
              <w:top w:val="single" w:sz="6" w:space="0" w:color="D6DDE5"/>
              <w:left w:val="single" w:sz="6" w:space="0" w:color="D6DDE5"/>
              <w:bottom w:val="single" w:sz="6" w:space="0" w:color="D6DDE5"/>
              <w:right w:val="single" w:sz="6" w:space="0" w:color="D6DDE5"/>
            </w:tcBorders>
            <w:vAlign w:val="center"/>
          </w:tcPr>
          <w:p w14:paraId="4F85DA2D" w14:textId="77777777" w:rsidR="00C1174F" w:rsidRDefault="00000000">
            <w:pPr>
              <w:spacing w:after="0"/>
            </w:pPr>
            <w:r>
              <w:rPr>
                <w:sz w:val="17"/>
              </w:rPr>
              <w:t>Remove hidden rows, columns, sheets, formulas, comments, named ranges, and unrelated tabs.</w:t>
            </w:r>
          </w:p>
        </w:tc>
        <w:tc>
          <w:tcPr>
            <w:tcW w:w="2256" w:type="dxa"/>
            <w:tcBorders>
              <w:top w:val="single" w:sz="6" w:space="0" w:color="D6DDE5"/>
              <w:left w:val="single" w:sz="6" w:space="0" w:color="D6DDE5"/>
              <w:bottom w:val="single" w:sz="6" w:space="0" w:color="D6DDE5"/>
              <w:right w:val="single" w:sz="6" w:space="0" w:color="D6DDE5"/>
            </w:tcBorders>
            <w:vAlign w:val="center"/>
          </w:tcPr>
          <w:p w14:paraId="5D0FC8D6" w14:textId="77777777" w:rsidR="00C1174F" w:rsidRDefault="00C1174F">
            <w:pPr>
              <w:spacing w:after="0"/>
            </w:pPr>
          </w:p>
        </w:tc>
      </w:tr>
      <w:tr w:rsidR="00C1174F" w14:paraId="3A1F4427" w14:textId="77777777" w:rsidTr="001E4516">
        <w:trPr>
          <w:trHeight w:val="446"/>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185C4A88"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27A40AE4" w14:textId="77777777" w:rsidR="00C1174F" w:rsidRDefault="00000000">
            <w:pPr>
              <w:spacing w:after="0"/>
            </w:pPr>
            <w:r>
              <w:rPr>
                <w:sz w:val="17"/>
              </w:rPr>
              <w:t>Email chains</w:t>
            </w:r>
          </w:p>
        </w:tc>
        <w:tc>
          <w:tcPr>
            <w:tcW w:w="4514" w:type="dxa"/>
            <w:tcBorders>
              <w:top w:val="single" w:sz="6" w:space="0" w:color="D6DDE5"/>
              <w:left w:val="single" w:sz="6" w:space="0" w:color="D6DDE5"/>
              <w:bottom w:val="single" w:sz="6" w:space="0" w:color="D6DDE5"/>
              <w:right w:val="single" w:sz="6" w:space="0" w:color="D6DDE5"/>
            </w:tcBorders>
            <w:vAlign w:val="center"/>
          </w:tcPr>
          <w:p w14:paraId="5B428B3E" w14:textId="77777777" w:rsidR="00C1174F" w:rsidRDefault="00000000">
            <w:pPr>
              <w:spacing w:after="0"/>
            </w:pPr>
            <w:r>
              <w:rPr>
                <w:sz w:val="17"/>
              </w:rPr>
              <w:t>Remove unrelated messages, signatures, contact details, and attachments not needed for the analysis.</w:t>
            </w:r>
          </w:p>
        </w:tc>
        <w:tc>
          <w:tcPr>
            <w:tcW w:w="2256" w:type="dxa"/>
            <w:tcBorders>
              <w:top w:val="single" w:sz="6" w:space="0" w:color="D6DDE5"/>
              <w:left w:val="single" w:sz="6" w:space="0" w:color="D6DDE5"/>
              <w:bottom w:val="single" w:sz="6" w:space="0" w:color="D6DDE5"/>
              <w:right w:val="single" w:sz="6" w:space="0" w:color="D6DDE5"/>
            </w:tcBorders>
            <w:vAlign w:val="center"/>
          </w:tcPr>
          <w:p w14:paraId="22E4AF21" w14:textId="77777777" w:rsidR="00C1174F" w:rsidRDefault="00C1174F">
            <w:pPr>
              <w:spacing w:after="0"/>
            </w:pPr>
          </w:p>
        </w:tc>
      </w:tr>
      <w:tr w:rsidR="00C1174F" w14:paraId="4FED64A7" w14:textId="77777777" w:rsidTr="001E4516">
        <w:trPr>
          <w:trHeight w:val="446"/>
          <w:jc w:val="center"/>
        </w:trPr>
        <w:tc>
          <w:tcPr>
            <w:tcW w:w="2256" w:type="dxa"/>
            <w:tcBorders>
              <w:top w:val="single" w:sz="6" w:space="0" w:color="D6DDE5"/>
              <w:left w:val="single" w:sz="6" w:space="0" w:color="D6DDE5"/>
              <w:bottom w:val="single" w:sz="6" w:space="0" w:color="D6DDE5"/>
              <w:right w:val="single" w:sz="6" w:space="0" w:color="D6DDE5"/>
            </w:tcBorders>
            <w:vAlign w:val="center"/>
          </w:tcPr>
          <w:p w14:paraId="5C866ABA" w14:textId="77777777" w:rsidR="00C1174F" w:rsidRDefault="00000000">
            <w:pPr>
              <w:jc w:val="center"/>
            </w:pPr>
            <w:r>
              <w:rPr>
                <w:sz w:val="24"/>
              </w:rPr>
              <w:t>☐</w:t>
            </w:r>
          </w:p>
        </w:tc>
        <w:tc>
          <w:tcPr>
            <w:tcW w:w="2570" w:type="dxa"/>
            <w:tcBorders>
              <w:top w:val="single" w:sz="6" w:space="0" w:color="D6DDE5"/>
              <w:left w:val="single" w:sz="6" w:space="0" w:color="D6DDE5"/>
              <w:bottom w:val="single" w:sz="6" w:space="0" w:color="D6DDE5"/>
              <w:right w:val="single" w:sz="6" w:space="0" w:color="D6DDE5"/>
            </w:tcBorders>
            <w:vAlign w:val="center"/>
          </w:tcPr>
          <w:p w14:paraId="2BB94441" w14:textId="77777777" w:rsidR="00C1174F" w:rsidRDefault="00000000">
            <w:pPr>
              <w:spacing w:after="0"/>
            </w:pPr>
            <w:r>
              <w:rPr>
                <w:sz w:val="17"/>
              </w:rPr>
              <w:t>Repeated copies / drafts</w:t>
            </w:r>
          </w:p>
        </w:tc>
        <w:tc>
          <w:tcPr>
            <w:tcW w:w="4514" w:type="dxa"/>
            <w:tcBorders>
              <w:top w:val="single" w:sz="6" w:space="0" w:color="D6DDE5"/>
              <w:left w:val="single" w:sz="6" w:space="0" w:color="D6DDE5"/>
              <w:bottom w:val="single" w:sz="6" w:space="0" w:color="D6DDE5"/>
              <w:right w:val="single" w:sz="6" w:space="0" w:color="D6DDE5"/>
            </w:tcBorders>
            <w:vAlign w:val="center"/>
          </w:tcPr>
          <w:p w14:paraId="7D7C2D8D" w14:textId="77777777" w:rsidR="00C1174F" w:rsidRDefault="00000000">
            <w:pPr>
              <w:spacing w:after="0"/>
            </w:pPr>
            <w:r>
              <w:rPr>
                <w:sz w:val="17"/>
              </w:rPr>
              <w:t>Upload the most authoritative relevant version and clearly label draft vs. final.</w:t>
            </w:r>
          </w:p>
        </w:tc>
        <w:tc>
          <w:tcPr>
            <w:tcW w:w="2256" w:type="dxa"/>
            <w:tcBorders>
              <w:top w:val="single" w:sz="6" w:space="0" w:color="D6DDE5"/>
              <w:left w:val="single" w:sz="6" w:space="0" w:color="D6DDE5"/>
              <w:bottom w:val="single" w:sz="6" w:space="0" w:color="D6DDE5"/>
              <w:right w:val="single" w:sz="6" w:space="0" w:color="D6DDE5"/>
            </w:tcBorders>
            <w:vAlign w:val="center"/>
          </w:tcPr>
          <w:p w14:paraId="1FEC866A" w14:textId="77777777" w:rsidR="00C1174F" w:rsidRDefault="00C1174F">
            <w:pPr>
              <w:spacing w:after="0"/>
            </w:pPr>
          </w:p>
        </w:tc>
      </w:tr>
    </w:tbl>
    <w:p w14:paraId="613B33D5" w14:textId="77777777" w:rsidR="00C1174F" w:rsidRDefault="00C1174F">
      <w:pPr>
        <w:spacing w:after="20"/>
      </w:pPr>
    </w:p>
    <w:p w14:paraId="45AB4BEC" w14:textId="77777777" w:rsidR="001E4516" w:rsidRDefault="001E4516">
      <w:pPr>
        <w:pStyle w:val="Heading1"/>
      </w:pPr>
    </w:p>
    <w:p w14:paraId="37405210" w14:textId="34F2120D" w:rsidR="00C1174F" w:rsidRDefault="00000000">
      <w:pPr>
        <w:pStyle w:val="Heading1"/>
      </w:pPr>
      <w:r>
        <w:t>8. Witness Statements &amp; Interviews</w:t>
      </w:r>
    </w:p>
    <w:p w14:paraId="399907EE" w14:textId="77777777" w:rsidR="00C1174F" w:rsidRDefault="00000000">
      <w:pPr>
        <w:pStyle w:val="Heading2"/>
      </w:pPr>
      <w:r>
        <w:t>Statement Review</w:t>
      </w:r>
    </w:p>
    <w:tbl>
      <w:tblPr>
        <w:tblW w:w="11706" w:type="dxa"/>
        <w:jc w:val="center"/>
        <w:tblLayout w:type="fixed"/>
        <w:tblLook w:val="04A0" w:firstRow="1" w:lastRow="0" w:firstColumn="1" w:lastColumn="0" w:noHBand="0" w:noVBand="1"/>
      </w:tblPr>
      <w:tblGrid>
        <w:gridCol w:w="2278"/>
        <w:gridCol w:w="2594"/>
        <w:gridCol w:w="4556"/>
        <w:gridCol w:w="2278"/>
      </w:tblGrid>
      <w:tr w:rsidR="00C1174F" w14:paraId="087285C5" w14:textId="77777777" w:rsidTr="001E4516">
        <w:trPr>
          <w:trHeight w:val="372"/>
          <w:tblHeader/>
          <w:jc w:val="center"/>
        </w:trPr>
        <w:tc>
          <w:tcPr>
            <w:tcW w:w="2278"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3ED20051" w14:textId="77777777" w:rsidR="00C1174F" w:rsidRDefault="00000000">
            <w:pPr>
              <w:jc w:val="center"/>
            </w:pPr>
            <w:r>
              <w:rPr>
                <w:b/>
                <w:color w:val="FFFFFF"/>
                <w:sz w:val="17"/>
              </w:rPr>
              <w:t>Check</w:t>
            </w:r>
          </w:p>
        </w:tc>
        <w:tc>
          <w:tcPr>
            <w:tcW w:w="2594"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1962E883" w14:textId="77777777" w:rsidR="00C1174F" w:rsidRDefault="00000000">
            <w:pPr>
              <w:jc w:val="center"/>
            </w:pPr>
            <w:r>
              <w:rPr>
                <w:b/>
                <w:color w:val="FFFFFF"/>
                <w:sz w:val="17"/>
              </w:rPr>
              <w:t>Item to Review</w:t>
            </w:r>
          </w:p>
        </w:tc>
        <w:tc>
          <w:tcPr>
            <w:tcW w:w="4556"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27EAF34" w14:textId="77777777" w:rsidR="00C1174F" w:rsidRDefault="00000000">
            <w:pPr>
              <w:jc w:val="center"/>
            </w:pPr>
            <w:r>
              <w:rPr>
                <w:b/>
                <w:color w:val="FFFFFF"/>
                <w:sz w:val="17"/>
              </w:rPr>
              <w:t>What to Do</w:t>
            </w:r>
          </w:p>
        </w:tc>
        <w:tc>
          <w:tcPr>
            <w:tcW w:w="2278"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5114078D" w14:textId="77777777" w:rsidR="00C1174F" w:rsidRDefault="00000000">
            <w:pPr>
              <w:jc w:val="center"/>
            </w:pPr>
            <w:r>
              <w:rPr>
                <w:b/>
                <w:color w:val="FFFFFF"/>
                <w:sz w:val="17"/>
              </w:rPr>
              <w:t>Notes / Approval</w:t>
            </w:r>
          </w:p>
        </w:tc>
      </w:tr>
      <w:tr w:rsidR="00C1174F" w14:paraId="49FF0C79" w14:textId="77777777" w:rsidTr="001E4516">
        <w:trPr>
          <w:trHeight w:val="558"/>
          <w:jc w:val="center"/>
        </w:trPr>
        <w:tc>
          <w:tcPr>
            <w:tcW w:w="2278" w:type="dxa"/>
            <w:tcBorders>
              <w:top w:val="single" w:sz="6" w:space="0" w:color="D6DDE5"/>
              <w:left w:val="single" w:sz="6" w:space="0" w:color="D6DDE5"/>
              <w:bottom w:val="single" w:sz="6" w:space="0" w:color="D6DDE5"/>
              <w:right w:val="single" w:sz="6" w:space="0" w:color="D6DDE5"/>
            </w:tcBorders>
            <w:vAlign w:val="center"/>
          </w:tcPr>
          <w:p w14:paraId="2C827D02" w14:textId="77777777" w:rsidR="00C1174F" w:rsidRDefault="00000000">
            <w:pPr>
              <w:jc w:val="center"/>
            </w:pPr>
            <w:r>
              <w:rPr>
                <w:sz w:val="24"/>
              </w:rPr>
              <w:t>☐</w:t>
            </w:r>
          </w:p>
        </w:tc>
        <w:tc>
          <w:tcPr>
            <w:tcW w:w="2594" w:type="dxa"/>
            <w:tcBorders>
              <w:top w:val="single" w:sz="6" w:space="0" w:color="D6DDE5"/>
              <w:left w:val="single" w:sz="6" w:space="0" w:color="D6DDE5"/>
              <w:bottom w:val="single" w:sz="6" w:space="0" w:color="D6DDE5"/>
              <w:right w:val="single" w:sz="6" w:space="0" w:color="D6DDE5"/>
            </w:tcBorders>
            <w:vAlign w:val="center"/>
          </w:tcPr>
          <w:p w14:paraId="2502702C" w14:textId="77777777" w:rsidR="00C1174F" w:rsidRDefault="00000000">
            <w:pPr>
              <w:spacing w:after="0"/>
            </w:pPr>
            <w:r>
              <w:rPr>
                <w:sz w:val="17"/>
              </w:rPr>
              <w:t>Witness identity</w:t>
            </w:r>
          </w:p>
        </w:tc>
        <w:tc>
          <w:tcPr>
            <w:tcW w:w="4556" w:type="dxa"/>
            <w:tcBorders>
              <w:top w:val="single" w:sz="6" w:space="0" w:color="D6DDE5"/>
              <w:left w:val="single" w:sz="6" w:space="0" w:color="D6DDE5"/>
              <w:bottom w:val="single" w:sz="6" w:space="0" w:color="D6DDE5"/>
              <w:right w:val="single" w:sz="6" w:space="0" w:color="D6DDE5"/>
            </w:tcBorders>
            <w:vAlign w:val="center"/>
          </w:tcPr>
          <w:p w14:paraId="69961588" w14:textId="77777777" w:rsidR="00C1174F" w:rsidRDefault="00000000">
            <w:pPr>
              <w:spacing w:after="0"/>
            </w:pPr>
            <w:r>
              <w:rPr>
                <w:sz w:val="17"/>
              </w:rPr>
              <w:t>Use Witness 1, Witness 2, etc. unless identity is needed and authorized.</w:t>
            </w:r>
          </w:p>
        </w:tc>
        <w:tc>
          <w:tcPr>
            <w:tcW w:w="2278" w:type="dxa"/>
            <w:tcBorders>
              <w:top w:val="single" w:sz="6" w:space="0" w:color="D6DDE5"/>
              <w:left w:val="single" w:sz="6" w:space="0" w:color="D6DDE5"/>
              <w:bottom w:val="single" w:sz="6" w:space="0" w:color="D6DDE5"/>
              <w:right w:val="single" w:sz="6" w:space="0" w:color="D6DDE5"/>
            </w:tcBorders>
            <w:vAlign w:val="center"/>
          </w:tcPr>
          <w:p w14:paraId="3DC50289" w14:textId="77777777" w:rsidR="00C1174F" w:rsidRDefault="00C1174F">
            <w:pPr>
              <w:spacing w:after="0"/>
            </w:pPr>
          </w:p>
        </w:tc>
      </w:tr>
      <w:tr w:rsidR="00C1174F" w14:paraId="76264953" w14:textId="77777777" w:rsidTr="001E4516">
        <w:trPr>
          <w:trHeight w:val="480"/>
          <w:jc w:val="center"/>
        </w:trPr>
        <w:tc>
          <w:tcPr>
            <w:tcW w:w="2278" w:type="dxa"/>
            <w:tcBorders>
              <w:top w:val="single" w:sz="6" w:space="0" w:color="D6DDE5"/>
              <w:left w:val="single" w:sz="6" w:space="0" w:color="D6DDE5"/>
              <w:bottom w:val="single" w:sz="6" w:space="0" w:color="D6DDE5"/>
              <w:right w:val="single" w:sz="6" w:space="0" w:color="D6DDE5"/>
            </w:tcBorders>
            <w:vAlign w:val="center"/>
          </w:tcPr>
          <w:p w14:paraId="588E5B77" w14:textId="77777777" w:rsidR="00C1174F" w:rsidRDefault="00000000">
            <w:pPr>
              <w:jc w:val="center"/>
            </w:pPr>
            <w:r>
              <w:rPr>
                <w:sz w:val="24"/>
              </w:rPr>
              <w:t>☐</w:t>
            </w:r>
          </w:p>
        </w:tc>
        <w:tc>
          <w:tcPr>
            <w:tcW w:w="2594" w:type="dxa"/>
            <w:tcBorders>
              <w:top w:val="single" w:sz="6" w:space="0" w:color="D6DDE5"/>
              <w:left w:val="single" w:sz="6" w:space="0" w:color="D6DDE5"/>
              <w:bottom w:val="single" w:sz="6" w:space="0" w:color="D6DDE5"/>
              <w:right w:val="single" w:sz="6" w:space="0" w:color="D6DDE5"/>
            </w:tcBorders>
            <w:vAlign w:val="center"/>
          </w:tcPr>
          <w:p w14:paraId="6857D871" w14:textId="77777777" w:rsidR="00C1174F" w:rsidRDefault="00000000">
            <w:pPr>
              <w:spacing w:after="0"/>
            </w:pPr>
            <w:r>
              <w:rPr>
                <w:sz w:val="17"/>
              </w:rPr>
              <w:t>Contact information</w:t>
            </w:r>
          </w:p>
        </w:tc>
        <w:tc>
          <w:tcPr>
            <w:tcW w:w="4556" w:type="dxa"/>
            <w:tcBorders>
              <w:top w:val="single" w:sz="6" w:space="0" w:color="D6DDE5"/>
              <w:left w:val="single" w:sz="6" w:space="0" w:color="D6DDE5"/>
              <w:bottom w:val="single" w:sz="6" w:space="0" w:color="D6DDE5"/>
              <w:right w:val="single" w:sz="6" w:space="0" w:color="D6DDE5"/>
            </w:tcBorders>
            <w:vAlign w:val="center"/>
          </w:tcPr>
          <w:p w14:paraId="0D175CB1" w14:textId="77777777" w:rsidR="00C1174F" w:rsidRDefault="00000000">
            <w:pPr>
              <w:spacing w:after="0"/>
            </w:pPr>
            <w:r>
              <w:rPr>
                <w:sz w:val="17"/>
              </w:rPr>
              <w:t>Remove from the AI copy.</w:t>
            </w:r>
          </w:p>
        </w:tc>
        <w:tc>
          <w:tcPr>
            <w:tcW w:w="2278" w:type="dxa"/>
            <w:tcBorders>
              <w:top w:val="single" w:sz="6" w:space="0" w:color="D6DDE5"/>
              <w:left w:val="single" w:sz="6" w:space="0" w:color="D6DDE5"/>
              <w:bottom w:val="single" w:sz="6" w:space="0" w:color="D6DDE5"/>
              <w:right w:val="single" w:sz="6" w:space="0" w:color="D6DDE5"/>
            </w:tcBorders>
            <w:vAlign w:val="center"/>
          </w:tcPr>
          <w:p w14:paraId="544BAC85" w14:textId="77777777" w:rsidR="00C1174F" w:rsidRDefault="00C1174F">
            <w:pPr>
              <w:spacing w:after="0"/>
            </w:pPr>
          </w:p>
        </w:tc>
      </w:tr>
      <w:tr w:rsidR="00C1174F" w14:paraId="5AE2C6DB" w14:textId="77777777" w:rsidTr="001E4516">
        <w:trPr>
          <w:trHeight w:val="496"/>
          <w:jc w:val="center"/>
        </w:trPr>
        <w:tc>
          <w:tcPr>
            <w:tcW w:w="2278" w:type="dxa"/>
            <w:tcBorders>
              <w:top w:val="single" w:sz="6" w:space="0" w:color="D6DDE5"/>
              <w:left w:val="single" w:sz="6" w:space="0" w:color="D6DDE5"/>
              <w:bottom w:val="single" w:sz="6" w:space="0" w:color="D6DDE5"/>
              <w:right w:val="single" w:sz="6" w:space="0" w:color="D6DDE5"/>
            </w:tcBorders>
            <w:vAlign w:val="center"/>
          </w:tcPr>
          <w:p w14:paraId="35D7DB48" w14:textId="77777777" w:rsidR="00C1174F" w:rsidRDefault="00000000">
            <w:pPr>
              <w:jc w:val="center"/>
            </w:pPr>
            <w:r>
              <w:rPr>
                <w:sz w:val="24"/>
              </w:rPr>
              <w:t>☐</w:t>
            </w:r>
          </w:p>
        </w:tc>
        <w:tc>
          <w:tcPr>
            <w:tcW w:w="2594" w:type="dxa"/>
            <w:tcBorders>
              <w:top w:val="single" w:sz="6" w:space="0" w:color="D6DDE5"/>
              <w:left w:val="single" w:sz="6" w:space="0" w:color="D6DDE5"/>
              <w:bottom w:val="single" w:sz="6" w:space="0" w:color="D6DDE5"/>
              <w:right w:val="single" w:sz="6" w:space="0" w:color="D6DDE5"/>
            </w:tcBorders>
            <w:vAlign w:val="center"/>
          </w:tcPr>
          <w:p w14:paraId="350422D0" w14:textId="77777777" w:rsidR="00C1174F" w:rsidRDefault="00000000">
            <w:pPr>
              <w:spacing w:after="0"/>
            </w:pPr>
            <w:r>
              <w:rPr>
                <w:sz w:val="17"/>
              </w:rPr>
              <w:t>Personal medical/family information</w:t>
            </w:r>
          </w:p>
        </w:tc>
        <w:tc>
          <w:tcPr>
            <w:tcW w:w="4556" w:type="dxa"/>
            <w:tcBorders>
              <w:top w:val="single" w:sz="6" w:space="0" w:color="D6DDE5"/>
              <w:left w:val="single" w:sz="6" w:space="0" w:color="D6DDE5"/>
              <w:bottom w:val="single" w:sz="6" w:space="0" w:color="D6DDE5"/>
              <w:right w:val="single" w:sz="6" w:space="0" w:color="D6DDE5"/>
            </w:tcBorders>
            <w:vAlign w:val="center"/>
          </w:tcPr>
          <w:p w14:paraId="7AB84E3D" w14:textId="77777777" w:rsidR="00C1174F" w:rsidRDefault="00000000">
            <w:pPr>
              <w:spacing w:after="0"/>
            </w:pPr>
            <w:r>
              <w:rPr>
                <w:sz w:val="17"/>
              </w:rPr>
              <w:t>Remove if not relevant.</w:t>
            </w:r>
          </w:p>
        </w:tc>
        <w:tc>
          <w:tcPr>
            <w:tcW w:w="2278" w:type="dxa"/>
            <w:tcBorders>
              <w:top w:val="single" w:sz="6" w:space="0" w:color="D6DDE5"/>
              <w:left w:val="single" w:sz="6" w:space="0" w:color="D6DDE5"/>
              <w:bottom w:val="single" w:sz="6" w:space="0" w:color="D6DDE5"/>
              <w:right w:val="single" w:sz="6" w:space="0" w:color="D6DDE5"/>
            </w:tcBorders>
            <w:vAlign w:val="center"/>
          </w:tcPr>
          <w:p w14:paraId="0B9E81B5" w14:textId="77777777" w:rsidR="00C1174F" w:rsidRDefault="00C1174F">
            <w:pPr>
              <w:spacing w:after="0"/>
            </w:pPr>
          </w:p>
        </w:tc>
      </w:tr>
      <w:tr w:rsidR="00C1174F" w14:paraId="26615D5F" w14:textId="77777777" w:rsidTr="001E4516">
        <w:trPr>
          <w:trHeight w:val="558"/>
          <w:jc w:val="center"/>
        </w:trPr>
        <w:tc>
          <w:tcPr>
            <w:tcW w:w="2278" w:type="dxa"/>
            <w:tcBorders>
              <w:top w:val="single" w:sz="6" w:space="0" w:color="D6DDE5"/>
              <w:left w:val="single" w:sz="6" w:space="0" w:color="D6DDE5"/>
              <w:bottom w:val="single" w:sz="6" w:space="0" w:color="D6DDE5"/>
              <w:right w:val="single" w:sz="6" w:space="0" w:color="D6DDE5"/>
            </w:tcBorders>
            <w:vAlign w:val="center"/>
          </w:tcPr>
          <w:p w14:paraId="48F3B20C" w14:textId="77777777" w:rsidR="00C1174F" w:rsidRDefault="00000000">
            <w:pPr>
              <w:jc w:val="center"/>
            </w:pPr>
            <w:r>
              <w:rPr>
                <w:sz w:val="24"/>
              </w:rPr>
              <w:t>☐</w:t>
            </w:r>
          </w:p>
        </w:tc>
        <w:tc>
          <w:tcPr>
            <w:tcW w:w="2594" w:type="dxa"/>
            <w:tcBorders>
              <w:top w:val="single" w:sz="6" w:space="0" w:color="D6DDE5"/>
              <w:left w:val="single" w:sz="6" w:space="0" w:color="D6DDE5"/>
              <w:bottom w:val="single" w:sz="6" w:space="0" w:color="D6DDE5"/>
              <w:right w:val="single" w:sz="6" w:space="0" w:color="D6DDE5"/>
            </w:tcBorders>
            <w:vAlign w:val="center"/>
          </w:tcPr>
          <w:p w14:paraId="4802652E" w14:textId="77777777" w:rsidR="00C1174F" w:rsidRDefault="00000000">
            <w:pPr>
              <w:spacing w:after="0"/>
            </w:pPr>
            <w:r>
              <w:rPr>
                <w:sz w:val="17"/>
              </w:rPr>
              <w:t>Rumor or second-hand information</w:t>
            </w:r>
          </w:p>
        </w:tc>
        <w:tc>
          <w:tcPr>
            <w:tcW w:w="4556" w:type="dxa"/>
            <w:tcBorders>
              <w:top w:val="single" w:sz="6" w:space="0" w:color="D6DDE5"/>
              <w:left w:val="single" w:sz="6" w:space="0" w:color="D6DDE5"/>
              <w:bottom w:val="single" w:sz="6" w:space="0" w:color="D6DDE5"/>
              <w:right w:val="single" w:sz="6" w:space="0" w:color="D6DDE5"/>
            </w:tcBorders>
            <w:vAlign w:val="center"/>
          </w:tcPr>
          <w:p w14:paraId="1EF061FE" w14:textId="77777777" w:rsidR="00C1174F" w:rsidRDefault="00000000">
            <w:pPr>
              <w:spacing w:after="0"/>
            </w:pPr>
            <w:r>
              <w:rPr>
                <w:sz w:val="17"/>
              </w:rPr>
              <w:t>Keep only if relevant, but clearly label it as second-hand rather than fact.</w:t>
            </w:r>
          </w:p>
        </w:tc>
        <w:tc>
          <w:tcPr>
            <w:tcW w:w="2278" w:type="dxa"/>
            <w:tcBorders>
              <w:top w:val="single" w:sz="6" w:space="0" w:color="D6DDE5"/>
              <w:left w:val="single" w:sz="6" w:space="0" w:color="D6DDE5"/>
              <w:bottom w:val="single" w:sz="6" w:space="0" w:color="D6DDE5"/>
              <w:right w:val="single" w:sz="6" w:space="0" w:color="D6DDE5"/>
            </w:tcBorders>
            <w:vAlign w:val="center"/>
          </w:tcPr>
          <w:p w14:paraId="06EBFD4E" w14:textId="77777777" w:rsidR="00C1174F" w:rsidRDefault="00C1174F">
            <w:pPr>
              <w:spacing w:after="0"/>
            </w:pPr>
          </w:p>
        </w:tc>
      </w:tr>
      <w:tr w:rsidR="00C1174F" w14:paraId="61A87B10" w14:textId="77777777" w:rsidTr="001E4516">
        <w:trPr>
          <w:trHeight w:val="558"/>
          <w:jc w:val="center"/>
        </w:trPr>
        <w:tc>
          <w:tcPr>
            <w:tcW w:w="2278" w:type="dxa"/>
            <w:tcBorders>
              <w:top w:val="single" w:sz="6" w:space="0" w:color="D6DDE5"/>
              <w:left w:val="single" w:sz="6" w:space="0" w:color="D6DDE5"/>
              <w:bottom w:val="single" w:sz="6" w:space="0" w:color="D6DDE5"/>
              <w:right w:val="single" w:sz="6" w:space="0" w:color="D6DDE5"/>
            </w:tcBorders>
            <w:vAlign w:val="center"/>
          </w:tcPr>
          <w:p w14:paraId="0047DCA8" w14:textId="77777777" w:rsidR="00C1174F" w:rsidRDefault="00000000">
            <w:pPr>
              <w:jc w:val="center"/>
            </w:pPr>
            <w:r>
              <w:rPr>
                <w:sz w:val="24"/>
              </w:rPr>
              <w:t>☐</w:t>
            </w:r>
          </w:p>
        </w:tc>
        <w:tc>
          <w:tcPr>
            <w:tcW w:w="2594" w:type="dxa"/>
            <w:tcBorders>
              <w:top w:val="single" w:sz="6" w:space="0" w:color="D6DDE5"/>
              <w:left w:val="single" w:sz="6" w:space="0" w:color="D6DDE5"/>
              <w:bottom w:val="single" w:sz="6" w:space="0" w:color="D6DDE5"/>
              <w:right w:val="single" w:sz="6" w:space="0" w:color="D6DDE5"/>
            </w:tcBorders>
            <w:vAlign w:val="center"/>
          </w:tcPr>
          <w:p w14:paraId="5FE8D605" w14:textId="77777777" w:rsidR="00C1174F" w:rsidRDefault="00000000">
            <w:pPr>
              <w:spacing w:after="0"/>
            </w:pPr>
            <w:r>
              <w:rPr>
                <w:sz w:val="17"/>
              </w:rPr>
              <w:t>Legal conclusions or blame labels</w:t>
            </w:r>
          </w:p>
        </w:tc>
        <w:tc>
          <w:tcPr>
            <w:tcW w:w="4556" w:type="dxa"/>
            <w:tcBorders>
              <w:top w:val="single" w:sz="6" w:space="0" w:color="D6DDE5"/>
              <w:left w:val="single" w:sz="6" w:space="0" w:color="D6DDE5"/>
              <w:bottom w:val="single" w:sz="6" w:space="0" w:color="D6DDE5"/>
              <w:right w:val="single" w:sz="6" w:space="0" w:color="D6DDE5"/>
            </w:tcBorders>
            <w:vAlign w:val="center"/>
          </w:tcPr>
          <w:p w14:paraId="0267787B" w14:textId="77777777" w:rsidR="00C1174F" w:rsidRDefault="00000000">
            <w:pPr>
              <w:spacing w:after="0"/>
            </w:pPr>
            <w:r>
              <w:rPr>
                <w:sz w:val="17"/>
              </w:rPr>
              <w:t>Preserve the witness's actual factual statement; do not add labels such as 'careless' or 'at fault.'</w:t>
            </w:r>
          </w:p>
        </w:tc>
        <w:tc>
          <w:tcPr>
            <w:tcW w:w="2278" w:type="dxa"/>
            <w:tcBorders>
              <w:top w:val="single" w:sz="6" w:space="0" w:color="D6DDE5"/>
              <w:left w:val="single" w:sz="6" w:space="0" w:color="D6DDE5"/>
              <w:bottom w:val="single" w:sz="6" w:space="0" w:color="D6DDE5"/>
              <w:right w:val="single" w:sz="6" w:space="0" w:color="D6DDE5"/>
            </w:tcBorders>
            <w:vAlign w:val="center"/>
          </w:tcPr>
          <w:p w14:paraId="5685AF72" w14:textId="77777777" w:rsidR="00C1174F" w:rsidRDefault="00C1174F">
            <w:pPr>
              <w:spacing w:after="0"/>
            </w:pPr>
          </w:p>
        </w:tc>
      </w:tr>
      <w:tr w:rsidR="00C1174F" w14:paraId="5BBB7671" w14:textId="77777777" w:rsidTr="001E4516">
        <w:trPr>
          <w:trHeight w:val="480"/>
          <w:jc w:val="center"/>
        </w:trPr>
        <w:tc>
          <w:tcPr>
            <w:tcW w:w="2278" w:type="dxa"/>
            <w:tcBorders>
              <w:top w:val="single" w:sz="6" w:space="0" w:color="D6DDE5"/>
              <w:left w:val="single" w:sz="6" w:space="0" w:color="D6DDE5"/>
              <w:bottom w:val="single" w:sz="6" w:space="0" w:color="D6DDE5"/>
              <w:right w:val="single" w:sz="6" w:space="0" w:color="D6DDE5"/>
            </w:tcBorders>
            <w:vAlign w:val="center"/>
          </w:tcPr>
          <w:p w14:paraId="1785ECB5" w14:textId="77777777" w:rsidR="00C1174F" w:rsidRDefault="00000000">
            <w:pPr>
              <w:jc w:val="center"/>
            </w:pPr>
            <w:r>
              <w:rPr>
                <w:sz w:val="24"/>
              </w:rPr>
              <w:t>☐</w:t>
            </w:r>
          </w:p>
        </w:tc>
        <w:tc>
          <w:tcPr>
            <w:tcW w:w="2594" w:type="dxa"/>
            <w:tcBorders>
              <w:top w:val="single" w:sz="6" w:space="0" w:color="D6DDE5"/>
              <w:left w:val="single" w:sz="6" w:space="0" w:color="D6DDE5"/>
              <w:bottom w:val="single" w:sz="6" w:space="0" w:color="D6DDE5"/>
              <w:right w:val="single" w:sz="6" w:space="0" w:color="D6DDE5"/>
            </w:tcBorders>
            <w:vAlign w:val="center"/>
          </w:tcPr>
          <w:p w14:paraId="07D691B5" w14:textId="77777777" w:rsidR="00C1174F" w:rsidRDefault="00000000">
            <w:pPr>
              <w:spacing w:after="0"/>
            </w:pPr>
            <w:r>
              <w:rPr>
                <w:sz w:val="17"/>
              </w:rPr>
              <w:t>Conflicting statements</w:t>
            </w:r>
          </w:p>
        </w:tc>
        <w:tc>
          <w:tcPr>
            <w:tcW w:w="4556" w:type="dxa"/>
            <w:tcBorders>
              <w:top w:val="single" w:sz="6" w:space="0" w:color="D6DDE5"/>
              <w:left w:val="single" w:sz="6" w:space="0" w:color="D6DDE5"/>
              <w:bottom w:val="single" w:sz="6" w:space="0" w:color="D6DDE5"/>
              <w:right w:val="single" w:sz="6" w:space="0" w:color="D6DDE5"/>
            </w:tcBorders>
            <w:vAlign w:val="center"/>
          </w:tcPr>
          <w:p w14:paraId="4DA077D6" w14:textId="77777777" w:rsidR="00C1174F" w:rsidRDefault="00000000">
            <w:pPr>
              <w:spacing w:after="0"/>
            </w:pPr>
            <w:r>
              <w:rPr>
                <w:sz w:val="17"/>
              </w:rPr>
              <w:t>Keep both versions and flag the conflict for human review.</w:t>
            </w:r>
          </w:p>
        </w:tc>
        <w:tc>
          <w:tcPr>
            <w:tcW w:w="2278" w:type="dxa"/>
            <w:tcBorders>
              <w:top w:val="single" w:sz="6" w:space="0" w:color="D6DDE5"/>
              <w:left w:val="single" w:sz="6" w:space="0" w:color="D6DDE5"/>
              <w:bottom w:val="single" w:sz="6" w:space="0" w:color="D6DDE5"/>
              <w:right w:val="single" w:sz="6" w:space="0" w:color="D6DDE5"/>
            </w:tcBorders>
            <w:vAlign w:val="center"/>
          </w:tcPr>
          <w:p w14:paraId="20223798" w14:textId="77777777" w:rsidR="00C1174F" w:rsidRDefault="00C1174F">
            <w:pPr>
              <w:spacing w:after="0"/>
            </w:pPr>
          </w:p>
        </w:tc>
      </w:tr>
    </w:tbl>
    <w:p w14:paraId="41BBBE0B" w14:textId="77777777" w:rsidR="00C1174F" w:rsidRDefault="00C1174F">
      <w:pPr>
        <w:spacing w:after="20"/>
      </w:pPr>
    </w:p>
    <w:p w14:paraId="5A768289" w14:textId="77777777" w:rsidR="00C1174F" w:rsidRDefault="00000000">
      <w:r>
        <w:br w:type="page"/>
      </w:r>
    </w:p>
    <w:p w14:paraId="0F7ABA1C" w14:textId="77777777" w:rsidR="00C1174F" w:rsidRDefault="00000000">
      <w:pPr>
        <w:pStyle w:val="Heading1"/>
      </w:pPr>
      <w:r>
        <w:lastRenderedPageBreak/>
        <w:t>9. AI Platform &amp; Authorization Check</w:t>
      </w:r>
    </w:p>
    <w:p w14:paraId="72426CB5" w14:textId="77777777" w:rsidR="00C1174F" w:rsidRDefault="00000000">
      <w:pPr>
        <w:pStyle w:val="Heading2"/>
      </w:pPr>
      <w:r>
        <w:t>Before You Upload</w:t>
      </w:r>
    </w:p>
    <w:tbl>
      <w:tblPr>
        <w:tblW w:w="11637" w:type="dxa"/>
        <w:jc w:val="center"/>
        <w:tblLayout w:type="fixed"/>
        <w:tblLook w:val="04A0" w:firstRow="1" w:lastRow="0" w:firstColumn="1" w:lastColumn="0" w:noHBand="0" w:noVBand="1"/>
      </w:tblPr>
      <w:tblGrid>
        <w:gridCol w:w="2264"/>
        <w:gridCol w:w="2579"/>
        <w:gridCol w:w="4530"/>
        <w:gridCol w:w="2264"/>
      </w:tblGrid>
      <w:tr w:rsidR="00C1174F" w14:paraId="118AE33D" w14:textId="77777777" w:rsidTr="001E4516">
        <w:trPr>
          <w:trHeight w:val="295"/>
          <w:tblHeader/>
          <w:jc w:val="center"/>
        </w:trPr>
        <w:tc>
          <w:tcPr>
            <w:tcW w:w="2264"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79513FDB" w14:textId="77777777" w:rsidR="00C1174F" w:rsidRDefault="00000000">
            <w:pPr>
              <w:jc w:val="center"/>
            </w:pPr>
            <w:r>
              <w:rPr>
                <w:b/>
                <w:color w:val="FFFFFF"/>
                <w:sz w:val="17"/>
              </w:rPr>
              <w:t>Check</w:t>
            </w:r>
          </w:p>
        </w:tc>
        <w:tc>
          <w:tcPr>
            <w:tcW w:w="2579"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3D0BA82C" w14:textId="77777777" w:rsidR="00C1174F" w:rsidRDefault="00000000">
            <w:pPr>
              <w:jc w:val="center"/>
            </w:pPr>
            <w:r>
              <w:rPr>
                <w:b/>
                <w:color w:val="FFFFFF"/>
                <w:sz w:val="17"/>
              </w:rPr>
              <w:t>Item to Review</w:t>
            </w:r>
          </w:p>
        </w:tc>
        <w:tc>
          <w:tcPr>
            <w:tcW w:w="4530"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33F8451" w14:textId="77777777" w:rsidR="00C1174F" w:rsidRDefault="00000000">
            <w:pPr>
              <w:jc w:val="center"/>
            </w:pPr>
            <w:r>
              <w:rPr>
                <w:b/>
                <w:color w:val="FFFFFF"/>
                <w:sz w:val="17"/>
              </w:rPr>
              <w:t>What to Do</w:t>
            </w:r>
          </w:p>
        </w:tc>
        <w:tc>
          <w:tcPr>
            <w:tcW w:w="2264"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36C3D338" w14:textId="77777777" w:rsidR="00C1174F" w:rsidRDefault="00000000">
            <w:pPr>
              <w:jc w:val="center"/>
            </w:pPr>
            <w:r>
              <w:rPr>
                <w:b/>
                <w:color w:val="FFFFFF"/>
                <w:sz w:val="17"/>
              </w:rPr>
              <w:t>Notes / Approval</w:t>
            </w:r>
          </w:p>
        </w:tc>
      </w:tr>
      <w:tr w:rsidR="00C1174F" w14:paraId="68B2203A" w14:textId="77777777" w:rsidTr="001E4516">
        <w:trPr>
          <w:trHeight w:val="444"/>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183C681D"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6072E8EA" w14:textId="77777777" w:rsidR="00C1174F" w:rsidRDefault="00000000">
            <w:pPr>
              <w:spacing w:after="0"/>
            </w:pPr>
            <w:r>
              <w:rPr>
                <w:sz w:val="17"/>
              </w:rPr>
              <w:t>Approved AI platform</w:t>
            </w:r>
          </w:p>
        </w:tc>
        <w:tc>
          <w:tcPr>
            <w:tcW w:w="4530" w:type="dxa"/>
            <w:tcBorders>
              <w:top w:val="single" w:sz="6" w:space="0" w:color="D6DDE5"/>
              <w:left w:val="single" w:sz="6" w:space="0" w:color="D6DDE5"/>
              <w:bottom w:val="single" w:sz="6" w:space="0" w:color="D6DDE5"/>
              <w:right w:val="single" w:sz="6" w:space="0" w:color="D6DDE5"/>
            </w:tcBorders>
            <w:vAlign w:val="center"/>
          </w:tcPr>
          <w:p w14:paraId="335E44AE" w14:textId="77777777" w:rsidR="00C1174F" w:rsidRDefault="00000000">
            <w:pPr>
              <w:spacing w:after="0"/>
            </w:pPr>
            <w:r>
              <w:rPr>
                <w:sz w:val="17"/>
              </w:rPr>
              <w:t>Confirm you are using a platform/account approved by your company or client.</w:t>
            </w:r>
          </w:p>
        </w:tc>
        <w:tc>
          <w:tcPr>
            <w:tcW w:w="2264" w:type="dxa"/>
            <w:tcBorders>
              <w:top w:val="single" w:sz="6" w:space="0" w:color="D6DDE5"/>
              <w:left w:val="single" w:sz="6" w:space="0" w:color="D6DDE5"/>
              <w:bottom w:val="single" w:sz="6" w:space="0" w:color="D6DDE5"/>
              <w:right w:val="single" w:sz="6" w:space="0" w:color="D6DDE5"/>
            </w:tcBorders>
            <w:vAlign w:val="center"/>
          </w:tcPr>
          <w:p w14:paraId="427DA1B9" w14:textId="77777777" w:rsidR="00C1174F" w:rsidRDefault="00C1174F">
            <w:pPr>
              <w:spacing w:after="0"/>
            </w:pPr>
          </w:p>
        </w:tc>
      </w:tr>
      <w:tr w:rsidR="00C1174F" w14:paraId="186E13E8" w14:textId="77777777" w:rsidTr="001E4516">
        <w:trPr>
          <w:trHeight w:val="444"/>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148B521A"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3FD95AAE" w14:textId="77777777" w:rsidR="00C1174F" w:rsidRDefault="00000000">
            <w:pPr>
              <w:spacing w:after="0"/>
            </w:pPr>
            <w:r>
              <w:rPr>
                <w:sz w:val="17"/>
              </w:rPr>
              <w:t>Correct account</w:t>
            </w:r>
          </w:p>
        </w:tc>
        <w:tc>
          <w:tcPr>
            <w:tcW w:w="4530" w:type="dxa"/>
            <w:tcBorders>
              <w:top w:val="single" w:sz="6" w:space="0" w:color="D6DDE5"/>
              <w:left w:val="single" w:sz="6" w:space="0" w:color="D6DDE5"/>
              <w:bottom w:val="single" w:sz="6" w:space="0" w:color="D6DDE5"/>
              <w:right w:val="single" w:sz="6" w:space="0" w:color="D6DDE5"/>
            </w:tcBorders>
            <w:vAlign w:val="center"/>
          </w:tcPr>
          <w:p w14:paraId="107897A3" w14:textId="77777777" w:rsidR="00C1174F" w:rsidRDefault="00000000">
            <w:pPr>
              <w:spacing w:after="0"/>
            </w:pPr>
            <w:r>
              <w:rPr>
                <w:sz w:val="17"/>
              </w:rPr>
              <w:t>Confirm you are signed into the intended work account, not a personal or shared account.</w:t>
            </w:r>
          </w:p>
        </w:tc>
        <w:tc>
          <w:tcPr>
            <w:tcW w:w="2264" w:type="dxa"/>
            <w:tcBorders>
              <w:top w:val="single" w:sz="6" w:space="0" w:color="D6DDE5"/>
              <w:left w:val="single" w:sz="6" w:space="0" w:color="D6DDE5"/>
              <w:bottom w:val="single" w:sz="6" w:space="0" w:color="D6DDE5"/>
              <w:right w:val="single" w:sz="6" w:space="0" w:color="D6DDE5"/>
            </w:tcBorders>
            <w:vAlign w:val="center"/>
          </w:tcPr>
          <w:p w14:paraId="7D5DF432" w14:textId="77777777" w:rsidR="00C1174F" w:rsidRDefault="00C1174F">
            <w:pPr>
              <w:spacing w:after="0"/>
            </w:pPr>
          </w:p>
        </w:tc>
      </w:tr>
      <w:tr w:rsidR="00C1174F" w14:paraId="015A5D17" w14:textId="77777777" w:rsidTr="001E4516">
        <w:trPr>
          <w:trHeight w:val="444"/>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51FE7AC8"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2AB919C8" w14:textId="77777777" w:rsidR="00C1174F" w:rsidRDefault="00000000">
            <w:pPr>
              <w:spacing w:after="0"/>
            </w:pPr>
            <w:r>
              <w:rPr>
                <w:sz w:val="17"/>
              </w:rPr>
              <w:t>Company/client policy</w:t>
            </w:r>
          </w:p>
        </w:tc>
        <w:tc>
          <w:tcPr>
            <w:tcW w:w="4530" w:type="dxa"/>
            <w:tcBorders>
              <w:top w:val="single" w:sz="6" w:space="0" w:color="D6DDE5"/>
              <w:left w:val="single" w:sz="6" w:space="0" w:color="D6DDE5"/>
              <w:bottom w:val="single" w:sz="6" w:space="0" w:color="D6DDE5"/>
              <w:right w:val="single" w:sz="6" w:space="0" w:color="D6DDE5"/>
            </w:tcBorders>
            <w:vAlign w:val="center"/>
          </w:tcPr>
          <w:p w14:paraId="1A1EE04E" w14:textId="77777777" w:rsidR="00C1174F" w:rsidRDefault="00000000">
            <w:pPr>
              <w:spacing w:after="0"/>
            </w:pPr>
            <w:r>
              <w:rPr>
                <w:sz w:val="17"/>
              </w:rPr>
              <w:t>Confirm the material is allowed under applicable privacy, cybersecurity, confidentiality, and contract requirements.</w:t>
            </w:r>
          </w:p>
        </w:tc>
        <w:tc>
          <w:tcPr>
            <w:tcW w:w="2264" w:type="dxa"/>
            <w:tcBorders>
              <w:top w:val="single" w:sz="6" w:space="0" w:color="D6DDE5"/>
              <w:left w:val="single" w:sz="6" w:space="0" w:color="D6DDE5"/>
              <w:bottom w:val="single" w:sz="6" w:space="0" w:color="D6DDE5"/>
              <w:right w:val="single" w:sz="6" w:space="0" w:color="D6DDE5"/>
            </w:tcBorders>
            <w:vAlign w:val="center"/>
          </w:tcPr>
          <w:p w14:paraId="2D8FD13A" w14:textId="77777777" w:rsidR="00C1174F" w:rsidRDefault="00C1174F">
            <w:pPr>
              <w:spacing w:after="0"/>
            </w:pPr>
          </w:p>
        </w:tc>
      </w:tr>
      <w:tr w:rsidR="00C1174F" w14:paraId="144D1932" w14:textId="77777777" w:rsidTr="001E4516">
        <w:trPr>
          <w:trHeight w:val="444"/>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02B1E59E"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7DC2A2F5" w14:textId="77777777" w:rsidR="00C1174F" w:rsidRDefault="00000000">
            <w:pPr>
              <w:spacing w:after="0"/>
            </w:pPr>
            <w:r>
              <w:rPr>
                <w:sz w:val="17"/>
              </w:rPr>
              <w:t>Need-to-know</w:t>
            </w:r>
          </w:p>
        </w:tc>
        <w:tc>
          <w:tcPr>
            <w:tcW w:w="4530" w:type="dxa"/>
            <w:tcBorders>
              <w:top w:val="single" w:sz="6" w:space="0" w:color="D6DDE5"/>
              <w:left w:val="single" w:sz="6" w:space="0" w:color="D6DDE5"/>
              <w:bottom w:val="single" w:sz="6" w:space="0" w:color="D6DDE5"/>
              <w:right w:val="single" w:sz="6" w:space="0" w:color="D6DDE5"/>
            </w:tcBorders>
            <w:vAlign w:val="center"/>
          </w:tcPr>
          <w:p w14:paraId="2EF27E10" w14:textId="77777777" w:rsidR="00C1174F" w:rsidRDefault="00000000">
            <w:pPr>
              <w:spacing w:after="0"/>
            </w:pPr>
            <w:r>
              <w:rPr>
                <w:sz w:val="17"/>
              </w:rPr>
              <w:t>Upload only the minimum information needed to perform the requested analysis.</w:t>
            </w:r>
          </w:p>
        </w:tc>
        <w:tc>
          <w:tcPr>
            <w:tcW w:w="2264" w:type="dxa"/>
            <w:tcBorders>
              <w:top w:val="single" w:sz="6" w:space="0" w:color="D6DDE5"/>
              <w:left w:val="single" w:sz="6" w:space="0" w:color="D6DDE5"/>
              <w:bottom w:val="single" w:sz="6" w:space="0" w:color="D6DDE5"/>
              <w:right w:val="single" w:sz="6" w:space="0" w:color="D6DDE5"/>
            </w:tcBorders>
            <w:vAlign w:val="center"/>
          </w:tcPr>
          <w:p w14:paraId="27DAE9EE" w14:textId="77777777" w:rsidR="00C1174F" w:rsidRDefault="00C1174F">
            <w:pPr>
              <w:spacing w:after="0"/>
            </w:pPr>
          </w:p>
        </w:tc>
      </w:tr>
      <w:tr w:rsidR="00C1174F" w14:paraId="24966C47" w14:textId="77777777" w:rsidTr="001E4516">
        <w:trPr>
          <w:trHeight w:val="444"/>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6CCC3C72"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7237E4D6" w14:textId="77777777" w:rsidR="00C1174F" w:rsidRDefault="00000000">
            <w:pPr>
              <w:spacing w:after="0"/>
            </w:pPr>
            <w:r>
              <w:rPr>
                <w:sz w:val="17"/>
              </w:rPr>
              <w:t>Third-party rights</w:t>
            </w:r>
          </w:p>
        </w:tc>
        <w:tc>
          <w:tcPr>
            <w:tcW w:w="4530" w:type="dxa"/>
            <w:tcBorders>
              <w:top w:val="single" w:sz="6" w:space="0" w:color="D6DDE5"/>
              <w:left w:val="single" w:sz="6" w:space="0" w:color="D6DDE5"/>
              <w:bottom w:val="single" w:sz="6" w:space="0" w:color="D6DDE5"/>
              <w:right w:val="single" w:sz="6" w:space="0" w:color="D6DDE5"/>
            </w:tcBorders>
            <w:vAlign w:val="center"/>
          </w:tcPr>
          <w:p w14:paraId="6552D682" w14:textId="77777777" w:rsidR="00C1174F" w:rsidRDefault="00000000">
            <w:pPr>
              <w:spacing w:after="0"/>
            </w:pPr>
            <w:r>
              <w:rPr>
                <w:sz w:val="17"/>
              </w:rPr>
              <w:t>Confirm you have authority to upload client, subcontractor, employee, manufacturer, or other third-party information.</w:t>
            </w:r>
          </w:p>
        </w:tc>
        <w:tc>
          <w:tcPr>
            <w:tcW w:w="2264" w:type="dxa"/>
            <w:tcBorders>
              <w:top w:val="single" w:sz="6" w:space="0" w:color="D6DDE5"/>
              <w:left w:val="single" w:sz="6" w:space="0" w:color="D6DDE5"/>
              <w:bottom w:val="single" w:sz="6" w:space="0" w:color="D6DDE5"/>
              <w:right w:val="single" w:sz="6" w:space="0" w:color="D6DDE5"/>
            </w:tcBorders>
            <w:vAlign w:val="center"/>
          </w:tcPr>
          <w:p w14:paraId="35FC214E" w14:textId="77777777" w:rsidR="00C1174F" w:rsidRDefault="00C1174F">
            <w:pPr>
              <w:spacing w:after="0"/>
            </w:pPr>
          </w:p>
        </w:tc>
      </w:tr>
      <w:tr w:rsidR="00C1174F" w14:paraId="0E2A5242" w14:textId="77777777" w:rsidTr="001E4516">
        <w:trPr>
          <w:trHeight w:val="444"/>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39C4A973"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48A56975" w14:textId="77777777" w:rsidR="00C1174F" w:rsidRDefault="00000000">
            <w:pPr>
              <w:spacing w:after="0"/>
            </w:pPr>
            <w:r>
              <w:rPr>
                <w:sz w:val="17"/>
              </w:rPr>
              <w:t>Legal hold / privileged investigation</w:t>
            </w:r>
          </w:p>
        </w:tc>
        <w:tc>
          <w:tcPr>
            <w:tcW w:w="4530" w:type="dxa"/>
            <w:tcBorders>
              <w:top w:val="single" w:sz="6" w:space="0" w:color="D6DDE5"/>
              <w:left w:val="single" w:sz="6" w:space="0" w:color="D6DDE5"/>
              <w:bottom w:val="single" w:sz="6" w:space="0" w:color="D6DDE5"/>
              <w:right w:val="single" w:sz="6" w:space="0" w:color="D6DDE5"/>
            </w:tcBorders>
            <w:vAlign w:val="center"/>
          </w:tcPr>
          <w:p w14:paraId="0CCB8EB0" w14:textId="77777777" w:rsidR="00C1174F" w:rsidRDefault="00000000">
            <w:pPr>
              <w:spacing w:after="0"/>
            </w:pPr>
            <w:r>
              <w:rPr>
                <w:sz w:val="17"/>
              </w:rPr>
              <w:t>If counsel is involved or litigation is anticipated, follow legal instructions before using AI.</w:t>
            </w:r>
          </w:p>
        </w:tc>
        <w:tc>
          <w:tcPr>
            <w:tcW w:w="2264" w:type="dxa"/>
            <w:tcBorders>
              <w:top w:val="single" w:sz="6" w:space="0" w:color="D6DDE5"/>
              <w:left w:val="single" w:sz="6" w:space="0" w:color="D6DDE5"/>
              <w:bottom w:val="single" w:sz="6" w:space="0" w:color="D6DDE5"/>
              <w:right w:val="single" w:sz="6" w:space="0" w:color="D6DDE5"/>
            </w:tcBorders>
            <w:vAlign w:val="center"/>
          </w:tcPr>
          <w:p w14:paraId="782DBFF7" w14:textId="77777777" w:rsidR="00C1174F" w:rsidRDefault="00C1174F">
            <w:pPr>
              <w:spacing w:after="0"/>
            </w:pPr>
          </w:p>
        </w:tc>
      </w:tr>
      <w:tr w:rsidR="00C1174F" w14:paraId="3C077975" w14:textId="77777777" w:rsidTr="001E4516">
        <w:trPr>
          <w:trHeight w:val="432"/>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08A25445"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56878793" w14:textId="77777777" w:rsidR="00C1174F" w:rsidRDefault="00000000">
            <w:pPr>
              <w:spacing w:after="0"/>
            </w:pPr>
            <w:r>
              <w:rPr>
                <w:sz w:val="17"/>
              </w:rPr>
              <w:t>Retention / deletion</w:t>
            </w:r>
          </w:p>
        </w:tc>
        <w:tc>
          <w:tcPr>
            <w:tcW w:w="4530" w:type="dxa"/>
            <w:tcBorders>
              <w:top w:val="single" w:sz="6" w:space="0" w:color="D6DDE5"/>
              <w:left w:val="single" w:sz="6" w:space="0" w:color="D6DDE5"/>
              <w:bottom w:val="single" w:sz="6" w:space="0" w:color="D6DDE5"/>
              <w:right w:val="single" w:sz="6" w:space="0" w:color="D6DDE5"/>
            </w:tcBorders>
            <w:vAlign w:val="center"/>
          </w:tcPr>
          <w:p w14:paraId="2868E832" w14:textId="77777777" w:rsidR="00C1174F" w:rsidRDefault="00000000">
            <w:pPr>
              <w:spacing w:after="0"/>
            </w:pPr>
            <w:r>
              <w:rPr>
                <w:sz w:val="17"/>
              </w:rPr>
              <w:t>Know how your organization expects AI-uploaded files and outputs to be retained, stored, or deleted.</w:t>
            </w:r>
          </w:p>
        </w:tc>
        <w:tc>
          <w:tcPr>
            <w:tcW w:w="2264" w:type="dxa"/>
            <w:tcBorders>
              <w:top w:val="single" w:sz="6" w:space="0" w:color="D6DDE5"/>
              <w:left w:val="single" w:sz="6" w:space="0" w:color="D6DDE5"/>
              <w:bottom w:val="single" w:sz="6" w:space="0" w:color="D6DDE5"/>
              <w:right w:val="single" w:sz="6" w:space="0" w:color="D6DDE5"/>
            </w:tcBorders>
            <w:vAlign w:val="center"/>
          </w:tcPr>
          <w:p w14:paraId="5BA09F2D" w14:textId="77777777" w:rsidR="00C1174F" w:rsidRDefault="00C1174F">
            <w:pPr>
              <w:spacing w:after="0"/>
            </w:pPr>
          </w:p>
        </w:tc>
      </w:tr>
      <w:tr w:rsidR="00C1174F" w14:paraId="432436A5" w14:textId="77777777" w:rsidTr="001E4516">
        <w:trPr>
          <w:trHeight w:val="666"/>
          <w:jc w:val="center"/>
        </w:trPr>
        <w:tc>
          <w:tcPr>
            <w:tcW w:w="2264" w:type="dxa"/>
            <w:tcBorders>
              <w:top w:val="single" w:sz="6" w:space="0" w:color="D6DDE5"/>
              <w:left w:val="single" w:sz="6" w:space="0" w:color="D6DDE5"/>
              <w:bottom w:val="single" w:sz="6" w:space="0" w:color="D6DDE5"/>
              <w:right w:val="single" w:sz="6" w:space="0" w:color="D6DDE5"/>
            </w:tcBorders>
            <w:vAlign w:val="center"/>
          </w:tcPr>
          <w:p w14:paraId="05CB5DDE" w14:textId="77777777" w:rsidR="00C1174F" w:rsidRDefault="00000000">
            <w:pPr>
              <w:jc w:val="center"/>
            </w:pPr>
            <w:r>
              <w:rPr>
                <w:sz w:val="24"/>
              </w:rPr>
              <w:t>☐</w:t>
            </w:r>
          </w:p>
        </w:tc>
        <w:tc>
          <w:tcPr>
            <w:tcW w:w="2579" w:type="dxa"/>
            <w:tcBorders>
              <w:top w:val="single" w:sz="6" w:space="0" w:color="D6DDE5"/>
              <w:left w:val="single" w:sz="6" w:space="0" w:color="D6DDE5"/>
              <w:bottom w:val="single" w:sz="6" w:space="0" w:color="D6DDE5"/>
              <w:right w:val="single" w:sz="6" w:space="0" w:color="D6DDE5"/>
            </w:tcBorders>
            <w:vAlign w:val="center"/>
          </w:tcPr>
          <w:p w14:paraId="65DCB163" w14:textId="77777777" w:rsidR="00C1174F" w:rsidRDefault="00000000">
            <w:pPr>
              <w:spacing w:after="0"/>
            </w:pPr>
            <w:r>
              <w:rPr>
                <w:sz w:val="17"/>
              </w:rPr>
              <w:t>Output handling</w:t>
            </w:r>
          </w:p>
        </w:tc>
        <w:tc>
          <w:tcPr>
            <w:tcW w:w="4530" w:type="dxa"/>
            <w:tcBorders>
              <w:top w:val="single" w:sz="6" w:space="0" w:color="D6DDE5"/>
              <w:left w:val="single" w:sz="6" w:space="0" w:color="D6DDE5"/>
              <w:bottom w:val="single" w:sz="6" w:space="0" w:color="D6DDE5"/>
              <w:right w:val="single" w:sz="6" w:space="0" w:color="D6DDE5"/>
            </w:tcBorders>
            <w:vAlign w:val="center"/>
          </w:tcPr>
          <w:p w14:paraId="5E8E1574" w14:textId="77777777" w:rsidR="00C1174F" w:rsidRDefault="00000000">
            <w:pPr>
              <w:spacing w:after="0"/>
            </w:pPr>
            <w:r>
              <w:rPr>
                <w:sz w:val="17"/>
              </w:rPr>
              <w:t>Treat AI output according to the sensitivity of the source information; sanitizing the input does not make every output automatically public.</w:t>
            </w:r>
          </w:p>
        </w:tc>
        <w:tc>
          <w:tcPr>
            <w:tcW w:w="2264" w:type="dxa"/>
            <w:tcBorders>
              <w:top w:val="single" w:sz="6" w:space="0" w:color="D6DDE5"/>
              <w:left w:val="single" w:sz="6" w:space="0" w:color="D6DDE5"/>
              <w:bottom w:val="single" w:sz="6" w:space="0" w:color="D6DDE5"/>
              <w:right w:val="single" w:sz="6" w:space="0" w:color="D6DDE5"/>
            </w:tcBorders>
            <w:vAlign w:val="center"/>
          </w:tcPr>
          <w:p w14:paraId="0BD9F1F7" w14:textId="77777777" w:rsidR="00C1174F" w:rsidRDefault="00C1174F">
            <w:pPr>
              <w:spacing w:after="0"/>
            </w:pPr>
          </w:p>
        </w:tc>
      </w:tr>
    </w:tbl>
    <w:p w14:paraId="5F512E55" w14:textId="77777777" w:rsidR="00C1174F" w:rsidRDefault="00C1174F">
      <w:pPr>
        <w:spacing w:after="20"/>
      </w:pPr>
    </w:p>
    <w:tbl>
      <w:tblPr>
        <w:tblW w:w="0" w:type="auto"/>
        <w:jc w:val="center"/>
        <w:tblLook w:val="04A0" w:firstRow="1" w:lastRow="0" w:firstColumn="1" w:lastColumn="0" w:noHBand="0" w:noVBand="1"/>
      </w:tblPr>
      <w:tblGrid>
        <w:gridCol w:w="10368"/>
      </w:tblGrid>
      <w:tr w:rsidR="00C1174F" w14:paraId="71C90B2D" w14:textId="77777777">
        <w:trPr>
          <w:jc w:val="center"/>
        </w:trPr>
        <w:tc>
          <w:tcPr>
            <w:tcW w:w="10368" w:type="dxa"/>
            <w:tcBorders>
              <w:top w:val="single" w:sz="8" w:space="0" w:color="C23B22"/>
              <w:left w:val="single" w:sz="8" w:space="0" w:color="C23B22"/>
              <w:bottom w:val="single" w:sz="8" w:space="0" w:color="C23B22"/>
              <w:right w:val="single" w:sz="8" w:space="0" w:color="C23B22"/>
            </w:tcBorders>
            <w:shd w:val="clear" w:color="auto" w:fill="FCE8E6"/>
          </w:tcPr>
          <w:p w14:paraId="486B5D47" w14:textId="77777777" w:rsidR="00C1174F" w:rsidRDefault="00000000">
            <w:pPr>
              <w:spacing w:after="40"/>
            </w:pPr>
            <w:r>
              <w:rPr>
                <w:b/>
                <w:color w:val="B42318"/>
              </w:rPr>
              <w:t>STOP — DO NOT UPLOAD</w:t>
            </w:r>
          </w:p>
          <w:p w14:paraId="59E643EF" w14:textId="77777777" w:rsidR="00C1174F" w:rsidRDefault="00000000">
            <w:pPr>
              <w:spacing w:after="0"/>
            </w:pPr>
            <w:r>
              <w:t>If you cannot confirm that the information is authorized for the AI system you are using, do not upload it. Escalate to the appropriate company, client, IT/security, privacy, or legal contact.</w:t>
            </w:r>
          </w:p>
        </w:tc>
      </w:tr>
    </w:tbl>
    <w:p w14:paraId="57A5E58A" w14:textId="3AB7B479" w:rsidR="00C1174F" w:rsidRDefault="00000000">
      <w:pPr>
        <w:pStyle w:val="Heading1"/>
      </w:pPr>
      <w:r>
        <w:t>10. Final Safe-to-Upload Gate</w:t>
      </w:r>
    </w:p>
    <w:p w14:paraId="1263BD8C" w14:textId="77777777" w:rsidR="00C1174F" w:rsidRDefault="00000000">
      <w:pPr>
        <w:pStyle w:val="Heading2"/>
      </w:pPr>
      <w:r>
        <w:t>FINAL APPROVAL</w:t>
      </w:r>
    </w:p>
    <w:tbl>
      <w:tblPr>
        <w:tblW w:w="11785" w:type="dxa"/>
        <w:jc w:val="center"/>
        <w:tblLayout w:type="fixed"/>
        <w:tblLook w:val="04A0" w:firstRow="1" w:lastRow="0" w:firstColumn="1" w:lastColumn="0" w:noHBand="0" w:noVBand="1"/>
      </w:tblPr>
      <w:tblGrid>
        <w:gridCol w:w="2293"/>
        <w:gridCol w:w="2612"/>
        <w:gridCol w:w="4587"/>
        <w:gridCol w:w="2293"/>
      </w:tblGrid>
      <w:tr w:rsidR="00C1174F" w14:paraId="522100D1" w14:textId="77777777" w:rsidTr="001E4516">
        <w:trPr>
          <w:trHeight w:val="331"/>
          <w:tblHeader/>
          <w:jc w:val="center"/>
        </w:trPr>
        <w:tc>
          <w:tcPr>
            <w:tcW w:w="2293"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176B523E" w14:textId="77777777" w:rsidR="00C1174F" w:rsidRDefault="00000000">
            <w:pPr>
              <w:jc w:val="center"/>
            </w:pPr>
            <w:r>
              <w:rPr>
                <w:b/>
                <w:color w:val="FFFFFF"/>
                <w:sz w:val="17"/>
              </w:rPr>
              <w:t>Check</w:t>
            </w:r>
          </w:p>
        </w:tc>
        <w:tc>
          <w:tcPr>
            <w:tcW w:w="2612"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B3ED8B6" w14:textId="77777777" w:rsidR="00C1174F" w:rsidRDefault="00000000">
            <w:pPr>
              <w:jc w:val="center"/>
            </w:pPr>
            <w:r>
              <w:rPr>
                <w:b/>
                <w:color w:val="FFFFFF"/>
                <w:sz w:val="17"/>
              </w:rPr>
              <w:t>Item to Review</w:t>
            </w:r>
          </w:p>
        </w:tc>
        <w:tc>
          <w:tcPr>
            <w:tcW w:w="4587"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050C7CD6" w14:textId="77777777" w:rsidR="00C1174F" w:rsidRDefault="00000000">
            <w:pPr>
              <w:jc w:val="center"/>
            </w:pPr>
            <w:r>
              <w:rPr>
                <w:b/>
                <w:color w:val="FFFFFF"/>
                <w:sz w:val="17"/>
              </w:rPr>
              <w:t>What to Do</w:t>
            </w:r>
          </w:p>
        </w:tc>
        <w:tc>
          <w:tcPr>
            <w:tcW w:w="2293" w:type="dxa"/>
            <w:tcBorders>
              <w:top w:val="single" w:sz="6" w:space="0" w:color="101820"/>
              <w:left w:val="single" w:sz="6" w:space="0" w:color="101820"/>
              <w:bottom w:val="single" w:sz="6" w:space="0" w:color="101820"/>
              <w:right w:val="single" w:sz="6" w:space="0" w:color="101820"/>
            </w:tcBorders>
            <w:shd w:val="clear" w:color="auto" w:fill="101820"/>
            <w:vAlign w:val="center"/>
          </w:tcPr>
          <w:p w14:paraId="4B1DD27E" w14:textId="77777777" w:rsidR="00C1174F" w:rsidRDefault="00000000">
            <w:pPr>
              <w:jc w:val="center"/>
            </w:pPr>
            <w:r>
              <w:rPr>
                <w:b/>
                <w:color w:val="FFFFFF"/>
                <w:sz w:val="17"/>
              </w:rPr>
              <w:t>Notes / Approval</w:t>
            </w:r>
          </w:p>
        </w:tc>
      </w:tr>
      <w:tr w:rsidR="00C1174F" w14:paraId="3A32B957"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572931FC"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626F6524" w14:textId="77777777" w:rsidR="00C1174F" w:rsidRDefault="00000000">
            <w:pPr>
              <w:spacing w:after="0"/>
            </w:pPr>
            <w:r>
              <w:rPr>
                <w:sz w:val="17"/>
              </w:rPr>
              <w:t>Original evidence preserved</w:t>
            </w:r>
          </w:p>
        </w:tc>
        <w:tc>
          <w:tcPr>
            <w:tcW w:w="4587" w:type="dxa"/>
            <w:tcBorders>
              <w:top w:val="single" w:sz="6" w:space="0" w:color="D6DDE5"/>
              <w:left w:val="single" w:sz="6" w:space="0" w:color="D6DDE5"/>
              <w:bottom w:val="single" w:sz="6" w:space="0" w:color="D6DDE5"/>
              <w:right w:val="single" w:sz="6" w:space="0" w:color="D6DDE5"/>
            </w:tcBorders>
            <w:vAlign w:val="center"/>
          </w:tcPr>
          <w:p w14:paraId="6687F2B0" w14:textId="77777777" w:rsidR="00C1174F" w:rsidRDefault="00000000">
            <w:pPr>
              <w:spacing w:after="0"/>
            </w:pPr>
            <w:r>
              <w:rPr>
                <w:sz w:val="17"/>
              </w:rPr>
              <w:t>The original files remain unchanged and stored in the approved investigation/inspection location.</w:t>
            </w:r>
          </w:p>
        </w:tc>
        <w:tc>
          <w:tcPr>
            <w:tcW w:w="2293" w:type="dxa"/>
            <w:tcBorders>
              <w:top w:val="single" w:sz="6" w:space="0" w:color="D6DDE5"/>
              <w:left w:val="single" w:sz="6" w:space="0" w:color="D6DDE5"/>
              <w:bottom w:val="single" w:sz="6" w:space="0" w:color="D6DDE5"/>
              <w:right w:val="single" w:sz="6" w:space="0" w:color="D6DDE5"/>
            </w:tcBorders>
            <w:vAlign w:val="center"/>
          </w:tcPr>
          <w:p w14:paraId="08763743" w14:textId="77777777" w:rsidR="00C1174F" w:rsidRDefault="00C1174F">
            <w:pPr>
              <w:spacing w:after="0"/>
            </w:pPr>
          </w:p>
        </w:tc>
      </w:tr>
      <w:tr w:rsidR="00C1174F" w14:paraId="27E73EB6" w14:textId="77777777" w:rsidTr="001E4516">
        <w:trPr>
          <w:trHeight w:val="42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46FD1AB1"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76F5DB34" w14:textId="77777777" w:rsidR="00C1174F" w:rsidRDefault="00000000">
            <w:pPr>
              <w:spacing w:after="0"/>
            </w:pPr>
            <w:r>
              <w:rPr>
                <w:sz w:val="17"/>
              </w:rPr>
              <w:t>Sanitized copy created</w:t>
            </w:r>
          </w:p>
        </w:tc>
        <w:tc>
          <w:tcPr>
            <w:tcW w:w="4587" w:type="dxa"/>
            <w:tcBorders>
              <w:top w:val="single" w:sz="6" w:space="0" w:color="D6DDE5"/>
              <w:left w:val="single" w:sz="6" w:space="0" w:color="D6DDE5"/>
              <w:bottom w:val="single" w:sz="6" w:space="0" w:color="D6DDE5"/>
              <w:right w:val="single" w:sz="6" w:space="0" w:color="D6DDE5"/>
            </w:tcBorders>
            <w:vAlign w:val="center"/>
          </w:tcPr>
          <w:p w14:paraId="50E7511A" w14:textId="77777777" w:rsidR="00C1174F" w:rsidRDefault="00000000">
            <w:pPr>
              <w:spacing w:after="0"/>
            </w:pPr>
            <w:r>
              <w:rPr>
                <w:sz w:val="17"/>
              </w:rPr>
              <w:t>Only the sanitized working copy will be uploaded.</w:t>
            </w:r>
          </w:p>
        </w:tc>
        <w:tc>
          <w:tcPr>
            <w:tcW w:w="2293" w:type="dxa"/>
            <w:tcBorders>
              <w:top w:val="single" w:sz="6" w:space="0" w:color="D6DDE5"/>
              <w:left w:val="single" w:sz="6" w:space="0" w:color="D6DDE5"/>
              <w:bottom w:val="single" w:sz="6" w:space="0" w:color="D6DDE5"/>
              <w:right w:val="single" w:sz="6" w:space="0" w:color="D6DDE5"/>
            </w:tcBorders>
            <w:vAlign w:val="center"/>
          </w:tcPr>
          <w:p w14:paraId="551F2BFC" w14:textId="77777777" w:rsidR="00C1174F" w:rsidRDefault="00C1174F">
            <w:pPr>
              <w:spacing w:after="0"/>
            </w:pPr>
          </w:p>
        </w:tc>
      </w:tr>
      <w:tr w:rsidR="00C1174F" w14:paraId="1173AAC3"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6D5D8FA0"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395BE037" w14:textId="77777777" w:rsidR="00C1174F" w:rsidRDefault="00000000">
            <w:pPr>
              <w:spacing w:after="0"/>
            </w:pPr>
            <w:r>
              <w:rPr>
                <w:sz w:val="17"/>
              </w:rPr>
              <w:t>PII removed/minimized</w:t>
            </w:r>
          </w:p>
        </w:tc>
        <w:tc>
          <w:tcPr>
            <w:tcW w:w="4587" w:type="dxa"/>
            <w:tcBorders>
              <w:top w:val="single" w:sz="6" w:space="0" w:color="D6DDE5"/>
              <w:left w:val="single" w:sz="6" w:space="0" w:color="D6DDE5"/>
              <w:bottom w:val="single" w:sz="6" w:space="0" w:color="D6DDE5"/>
              <w:right w:val="single" w:sz="6" w:space="0" w:color="D6DDE5"/>
            </w:tcBorders>
            <w:vAlign w:val="center"/>
          </w:tcPr>
          <w:p w14:paraId="14B577D3" w14:textId="77777777" w:rsidR="00C1174F" w:rsidRDefault="00000000">
            <w:pPr>
              <w:spacing w:after="0"/>
            </w:pPr>
            <w:r>
              <w:rPr>
                <w:sz w:val="17"/>
              </w:rPr>
              <w:t>Names, contact details, IDs, signatures, and other personal identifiers were removed or generalized when not needed.</w:t>
            </w:r>
          </w:p>
        </w:tc>
        <w:tc>
          <w:tcPr>
            <w:tcW w:w="2293" w:type="dxa"/>
            <w:tcBorders>
              <w:top w:val="single" w:sz="6" w:space="0" w:color="D6DDE5"/>
              <w:left w:val="single" w:sz="6" w:space="0" w:color="D6DDE5"/>
              <w:bottom w:val="single" w:sz="6" w:space="0" w:color="D6DDE5"/>
              <w:right w:val="single" w:sz="6" w:space="0" w:color="D6DDE5"/>
            </w:tcBorders>
            <w:vAlign w:val="center"/>
          </w:tcPr>
          <w:p w14:paraId="10C284F7" w14:textId="77777777" w:rsidR="00C1174F" w:rsidRDefault="00C1174F">
            <w:pPr>
              <w:spacing w:after="0"/>
            </w:pPr>
          </w:p>
        </w:tc>
      </w:tr>
      <w:tr w:rsidR="00C1174F" w14:paraId="17CCCFA3"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1D6AA2B4"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1EF09F25" w14:textId="77777777" w:rsidR="00C1174F" w:rsidRDefault="00000000">
            <w:pPr>
              <w:spacing w:after="0"/>
            </w:pPr>
            <w:r>
              <w:rPr>
                <w:sz w:val="17"/>
              </w:rPr>
              <w:t>Medical information minimized</w:t>
            </w:r>
          </w:p>
        </w:tc>
        <w:tc>
          <w:tcPr>
            <w:tcW w:w="4587" w:type="dxa"/>
            <w:tcBorders>
              <w:top w:val="single" w:sz="6" w:space="0" w:color="D6DDE5"/>
              <w:left w:val="single" w:sz="6" w:space="0" w:color="D6DDE5"/>
              <w:bottom w:val="single" w:sz="6" w:space="0" w:color="D6DDE5"/>
              <w:right w:val="single" w:sz="6" w:space="0" w:color="D6DDE5"/>
            </w:tcBorders>
            <w:vAlign w:val="center"/>
          </w:tcPr>
          <w:p w14:paraId="10161A6C" w14:textId="77777777" w:rsidR="00C1174F" w:rsidRDefault="00000000">
            <w:pPr>
              <w:spacing w:after="0"/>
            </w:pPr>
            <w:r>
              <w:rPr>
                <w:sz w:val="17"/>
              </w:rPr>
              <w:t>Only the minimum authorized injury/medical information needed for the analysis remains.</w:t>
            </w:r>
          </w:p>
        </w:tc>
        <w:tc>
          <w:tcPr>
            <w:tcW w:w="2293" w:type="dxa"/>
            <w:tcBorders>
              <w:top w:val="single" w:sz="6" w:space="0" w:color="D6DDE5"/>
              <w:left w:val="single" w:sz="6" w:space="0" w:color="D6DDE5"/>
              <w:bottom w:val="single" w:sz="6" w:space="0" w:color="D6DDE5"/>
              <w:right w:val="single" w:sz="6" w:space="0" w:color="D6DDE5"/>
            </w:tcBorders>
            <w:vAlign w:val="center"/>
          </w:tcPr>
          <w:p w14:paraId="3B005BC1" w14:textId="77777777" w:rsidR="00C1174F" w:rsidRDefault="00C1174F">
            <w:pPr>
              <w:spacing w:after="0"/>
            </w:pPr>
          </w:p>
        </w:tc>
      </w:tr>
      <w:tr w:rsidR="00C1174F" w14:paraId="6FDBBC89"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27464F7F"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4F648637" w14:textId="77777777" w:rsidR="00C1174F" w:rsidRDefault="00000000">
            <w:pPr>
              <w:spacing w:after="0"/>
            </w:pPr>
            <w:r>
              <w:rPr>
                <w:sz w:val="17"/>
              </w:rPr>
              <w:t>Confidential information minimized</w:t>
            </w:r>
          </w:p>
        </w:tc>
        <w:tc>
          <w:tcPr>
            <w:tcW w:w="4587" w:type="dxa"/>
            <w:tcBorders>
              <w:top w:val="single" w:sz="6" w:space="0" w:color="D6DDE5"/>
              <w:left w:val="single" w:sz="6" w:space="0" w:color="D6DDE5"/>
              <w:bottom w:val="single" w:sz="6" w:space="0" w:color="D6DDE5"/>
              <w:right w:val="single" w:sz="6" w:space="0" w:color="D6DDE5"/>
            </w:tcBorders>
            <w:vAlign w:val="center"/>
          </w:tcPr>
          <w:p w14:paraId="5E7DC5F8" w14:textId="77777777" w:rsidR="00C1174F" w:rsidRDefault="00000000">
            <w:pPr>
              <w:spacing w:after="0"/>
            </w:pPr>
            <w:r>
              <w:rPr>
                <w:sz w:val="17"/>
              </w:rPr>
              <w:t>Client, project, commercial, security, and proprietary information was removed or generalized when possible.</w:t>
            </w:r>
          </w:p>
        </w:tc>
        <w:tc>
          <w:tcPr>
            <w:tcW w:w="2293" w:type="dxa"/>
            <w:tcBorders>
              <w:top w:val="single" w:sz="6" w:space="0" w:color="D6DDE5"/>
              <w:left w:val="single" w:sz="6" w:space="0" w:color="D6DDE5"/>
              <w:bottom w:val="single" w:sz="6" w:space="0" w:color="D6DDE5"/>
              <w:right w:val="single" w:sz="6" w:space="0" w:color="D6DDE5"/>
            </w:tcBorders>
            <w:vAlign w:val="center"/>
          </w:tcPr>
          <w:p w14:paraId="1A209AB4" w14:textId="77777777" w:rsidR="00C1174F" w:rsidRDefault="00C1174F">
            <w:pPr>
              <w:spacing w:after="0"/>
            </w:pPr>
          </w:p>
        </w:tc>
      </w:tr>
      <w:tr w:rsidR="00C1174F" w14:paraId="0B6C8F7B"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5BDCC91B"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401BFBE2" w14:textId="77777777" w:rsidR="00C1174F" w:rsidRDefault="00000000">
            <w:pPr>
              <w:spacing w:after="0"/>
            </w:pPr>
            <w:r>
              <w:rPr>
                <w:sz w:val="17"/>
              </w:rPr>
              <w:t>Images sanitized</w:t>
            </w:r>
          </w:p>
        </w:tc>
        <w:tc>
          <w:tcPr>
            <w:tcW w:w="4587" w:type="dxa"/>
            <w:tcBorders>
              <w:top w:val="single" w:sz="6" w:space="0" w:color="D6DDE5"/>
              <w:left w:val="single" w:sz="6" w:space="0" w:color="D6DDE5"/>
              <w:bottom w:val="single" w:sz="6" w:space="0" w:color="D6DDE5"/>
              <w:right w:val="single" w:sz="6" w:space="0" w:color="D6DDE5"/>
            </w:tcBorders>
            <w:vAlign w:val="center"/>
          </w:tcPr>
          <w:p w14:paraId="0C9AD63C" w14:textId="77777777" w:rsidR="00C1174F" w:rsidRDefault="00000000">
            <w:pPr>
              <w:spacing w:after="0"/>
            </w:pPr>
            <w:r>
              <w:rPr>
                <w:sz w:val="17"/>
              </w:rPr>
              <w:t>Faces, badges, plates, screens, sensitive backgrounds, and metadata were reviewed.</w:t>
            </w:r>
          </w:p>
        </w:tc>
        <w:tc>
          <w:tcPr>
            <w:tcW w:w="2293" w:type="dxa"/>
            <w:tcBorders>
              <w:top w:val="single" w:sz="6" w:space="0" w:color="D6DDE5"/>
              <w:left w:val="single" w:sz="6" w:space="0" w:color="D6DDE5"/>
              <w:bottom w:val="single" w:sz="6" w:space="0" w:color="D6DDE5"/>
              <w:right w:val="single" w:sz="6" w:space="0" w:color="D6DDE5"/>
            </w:tcBorders>
            <w:vAlign w:val="center"/>
          </w:tcPr>
          <w:p w14:paraId="2B197A10" w14:textId="77777777" w:rsidR="00C1174F" w:rsidRDefault="00C1174F">
            <w:pPr>
              <w:spacing w:after="0"/>
            </w:pPr>
          </w:p>
        </w:tc>
      </w:tr>
      <w:tr w:rsidR="00C1174F" w14:paraId="5EC1DC52"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5EC92917"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663A352A" w14:textId="77777777" w:rsidR="00C1174F" w:rsidRDefault="00000000">
            <w:pPr>
              <w:spacing w:after="0"/>
            </w:pPr>
            <w:r>
              <w:rPr>
                <w:sz w:val="17"/>
              </w:rPr>
              <w:t>Hidden data checked</w:t>
            </w:r>
          </w:p>
        </w:tc>
        <w:tc>
          <w:tcPr>
            <w:tcW w:w="4587" w:type="dxa"/>
            <w:tcBorders>
              <w:top w:val="single" w:sz="6" w:space="0" w:color="D6DDE5"/>
              <w:left w:val="single" w:sz="6" w:space="0" w:color="D6DDE5"/>
              <w:bottom w:val="single" w:sz="6" w:space="0" w:color="D6DDE5"/>
              <w:right w:val="single" w:sz="6" w:space="0" w:color="D6DDE5"/>
            </w:tcBorders>
            <w:vAlign w:val="center"/>
          </w:tcPr>
          <w:p w14:paraId="621675FB" w14:textId="77777777" w:rsidR="00C1174F" w:rsidRDefault="00000000">
            <w:pPr>
              <w:spacing w:after="0"/>
            </w:pPr>
            <w:r>
              <w:rPr>
                <w:sz w:val="17"/>
              </w:rPr>
              <w:t>Comments, tracked changes, hidden text/sheets, metadata, OCR layers, filenames, headers, and footers were reviewed.</w:t>
            </w:r>
          </w:p>
        </w:tc>
        <w:tc>
          <w:tcPr>
            <w:tcW w:w="2293" w:type="dxa"/>
            <w:tcBorders>
              <w:top w:val="single" w:sz="6" w:space="0" w:color="D6DDE5"/>
              <w:left w:val="single" w:sz="6" w:space="0" w:color="D6DDE5"/>
              <w:bottom w:val="single" w:sz="6" w:space="0" w:color="D6DDE5"/>
              <w:right w:val="single" w:sz="6" w:space="0" w:color="D6DDE5"/>
            </w:tcBorders>
            <w:vAlign w:val="center"/>
          </w:tcPr>
          <w:p w14:paraId="12B90357" w14:textId="77777777" w:rsidR="00C1174F" w:rsidRDefault="00C1174F">
            <w:pPr>
              <w:spacing w:after="0"/>
            </w:pPr>
          </w:p>
        </w:tc>
      </w:tr>
      <w:tr w:rsidR="00C1174F" w14:paraId="05C37829"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4E2E2D13"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5C841255" w14:textId="77777777" w:rsidR="00C1174F" w:rsidRDefault="00000000">
            <w:pPr>
              <w:spacing w:after="0"/>
            </w:pPr>
            <w:r>
              <w:rPr>
                <w:sz w:val="17"/>
              </w:rPr>
              <w:t>Source quality preserved</w:t>
            </w:r>
          </w:p>
        </w:tc>
        <w:tc>
          <w:tcPr>
            <w:tcW w:w="4587" w:type="dxa"/>
            <w:tcBorders>
              <w:top w:val="single" w:sz="6" w:space="0" w:color="D6DDE5"/>
              <w:left w:val="single" w:sz="6" w:space="0" w:color="D6DDE5"/>
              <w:bottom w:val="single" w:sz="6" w:space="0" w:color="D6DDE5"/>
              <w:right w:val="single" w:sz="6" w:space="0" w:color="D6DDE5"/>
            </w:tcBorders>
            <w:vAlign w:val="center"/>
          </w:tcPr>
          <w:p w14:paraId="51C03E50" w14:textId="77777777" w:rsidR="00C1174F" w:rsidRDefault="00000000">
            <w:pPr>
              <w:spacing w:after="0"/>
            </w:pPr>
            <w:r>
              <w:rPr>
                <w:sz w:val="17"/>
              </w:rPr>
              <w:t>Sanitization did not remove facts needed to understand the hazard, sequence, exposure, or evidence.</w:t>
            </w:r>
          </w:p>
        </w:tc>
        <w:tc>
          <w:tcPr>
            <w:tcW w:w="2293" w:type="dxa"/>
            <w:tcBorders>
              <w:top w:val="single" w:sz="6" w:space="0" w:color="D6DDE5"/>
              <w:left w:val="single" w:sz="6" w:space="0" w:color="D6DDE5"/>
              <w:bottom w:val="single" w:sz="6" w:space="0" w:color="D6DDE5"/>
              <w:right w:val="single" w:sz="6" w:space="0" w:color="D6DDE5"/>
            </w:tcBorders>
            <w:vAlign w:val="center"/>
          </w:tcPr>
          <w:p w14:paraId="5723716E" w14:textId="77777777" w:rsidR="00C1174F" w:rsidRDefault="00C1174F">
            <w:pPr>
              <w:spacing w:after="0"/>
            </w:pPr>
          </w:p>
        </w:tc>
      </w:tr>
      <w:tr w:rsidR="00C1174F" w14:paraId="7DFB751F" w14:textId="77777777" w:rsidTr="001E4516">
        <w:trPr>
          <w:trHeight w:val="49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36E55F4A"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18855BAC" w14:textId="77777777" w:rsidR="00C1174F" w:rsidRDefault="00000000">
            <w:pPr>
              <w:spacing w:after="0"/>
            </w:pPr>
            <w:r>
              <w:rPr>
                <w:sz w:val="17"/>
              </w:rPr>
              <w:t>Upload is authorized</w:t>
            </w:r>
          </w:p>
        </w:tc>
        <w:tc>
          <w:tcPr>
            <w:tcW w:w="4587" w:type="dxa"/>
            <w:tcBorders>
              <w:top w:val="single" w:sz="6" w:space="0" w:color="D6DDE5"/>
              <w:left w:val="single" w:sz="6" w:space="0" w:color="D6DDE5"/>
              <w:bottom w:val="single" w:sz="6" w:space="0" w:color="D6DDE5"/>
              <w:right w:val="single" w:sz="6" w:space="0" w:color="D6DDE5"/>
            </w:tcBorders>
            <w:vAlign w:val="center"/>
          </w:tcPr>
          <w:p w14:paraId="4F1A9B64" w14:textId="77777777" w:rsidR="00C1174F" w:rsidRDefault="00000000">
            <w:pPr>
              <w:spacing w:after="0"/>
            </w:pPr>
            <w:r>
              <w:rPr>
                <w:sz w:val="17"/>
              </w:rPr>
              <w:t>The AI platform, account, company, and client requirements allow this upload.</w:t>
            </w:r>
          </w:p>
        </w:tc>
        <w:tc>
          <w:tcPr>
            <w:tcW w:w="2293" w:type="dxa"/>
            <w:tcBorders>
              <w:top w:val="single" w:sz="6" w:space="0" w:color="D6DDE5"/>
              <w:left w:val="single" w:sz="6" w:space="0" w:color="D6DDE5"/>
              <w:bottom w:val="single" w:sz="6" w:space="0" w:color="D6DDE5"/>
              <w:right w:val="single" w:sz="6" w:space="0" w:color="D6DDE5"/>
            </w:tcBorders>
            <w:vAlign w:val="center"/>
          </w:tcPr>
          <w:p w14:paraId="4AC83739" w14:textId="77777777" w:rsidR="00C1174F" w:rsidRDefault="00C1174F">
            <w:pPr>
              <w:spacing w:after="0"/>
            </w:pPr>
          </w:p>
        </w:tc>
      </w:tr>
      <w:tr w:rsidR="00C1174F" w14:paraId="09717EAC" w14:textId="77777777" w:rsidTr="001E4516">
        <w:trPr>
          <w:trHeight w:val="427"/>
          <w:jc w:val="center"/>
        </w:trPr>
        <w:tc>
          <w:tcPr>
            <w:tcW w:w="2293" w:type="dxa"/>
            <w:tcBorders>
              <w:top w:val="single" w:sz="6" w:space="0" w:color="D6DDE5"/>
              <w:left w:val="single" w:sz="6" w:space="0" w:color="D6DDE5"/>
              <w:bottom w:val="single" w:sz="6" w:space="0" w:color="D6DDE5"/>
              <w:right w:val="single" w:sz="6" w:space="0" w:color="D6DDE5"/>
            </w:tcBorders>
            <w:vAlign w:val="center"/>
          </w:tcPr>
          <w:p w14:paraId="32C92A49" w14:textId="77777777" w:rsidR="00C1174F" w:rsidRDefault="00000000">
            <w:pPr>
              <w:jc w:val="center"/>
            </w:pPr>
            <w:r>
              <w:rPr>
                <w:sz w:val="24"/>
              </w:rPr>
              <w:t>☐</w:t>
            </w:r>
          </w:p>
        </w:tc>
        <w:tc>
          <w:tcPr>
            <w:tcW w:w="2612" w:type="dxa"/>
            <w:tcBorders>
              <w:top w:val="single" w:sz="6" w:space="0" w:color="D6DDE5"/>
              <w:left w:val="single" w:sz="6" w:space="0" w:color="D6DDE5"/>
              <w:bottom w:val="single" w:sz="6" w:space="0" w:color="D6DDE5"/>
              <w:right w:val="single" w:sz="6" w:space="0" w:color="D6DDE5"/>
            </w:tcBorders>
            <w:vAlign w:val="center"/>
          </w:tcPr>
          <w:p w14:paraId="6A680E4E" w14:textId="77777777" w:rsidR="00C1174F" w:rsidRDefault="00000000">
            <w:pPr>
              <w:spacing w:after="0"/>
            </w:pPr>
            <w:r>
              <w:rPr>
                <w:sz w:val="17"/>
              </w:rPr>
              <w:t>Human review complete</w:t>
            </w:r>
          </w:p>
        </w:tc>
        <w:tc>
          <w:tcPr>
            <w:tcW w:w="4587" w:type="dxa"/>
            <w:tcBorders>
              <w:top w:val="single" w:sz="6" w:space="0" w:color="D6DDE5"/>
              <w:left w:val="single" w:sz="6" w:space="0" w:color="D6DDE5"/>
              <w:bottom w:val="single" w:sz="6" w:space="0" w:color="D6DDE5"/>
              <w:right w:val="single" w:sz="6" w:space="0" w:color="D6DDE5"/>
            </w:tcBorders>
            <w:vAlign w:val="center"/>
          </w:tcPr>
          <w:p w14:paraId="34F9B3BB" w14:textId="77777777" w:rsidR="00C1174F" w:rsidRDefault="00000000">
            <w:pPr>
              <w:spacing w:after="0"/>
            </w:pPr>
            <w:r>
              <w:rPr>
                <w:sz w:val="17"/>
              </w:rPr>
              <w:t>A qualified person reviewed the sanitized package before upload.</w:t>
            </w:r>
          </w:p>
        </w:tc>
        <w:tc>
          <w:tcPr>
            <w:tcW w:w="2293" w:type="dxa"/>
            <w:tcBorders>
              <w:top w:val="single" w:sz="6" w:space="0" w:color="D6DDE5"/>
              <w:left w:val="single" w:sz="6" w:space="0" w:color="D6DDE5"/>
              <w:bottom w:val="single" w:sz="6" w:space="0" w:color="D6DDE5"/>
              <w:right w:val="single" w:sz="6" w:space="0" w:color="D6DDE5"/>
            </w:tcBorders>
            <w:vAlign w:val="center"/>
          </w:tcPr>
          <w:p w14:paraId="6A70EE43" w14:textId="77777777" w:rsidR="00C1174F" w:rsidRDefault="00C1174F">
            <w:pPr>
              <w:spacing w:after="0"/>
            </w:pPr>
          </w:p>
        </w:tc>
      </w:tr>
    </w:tbl>
    <w:p w14:paraId="62154966" w14:textId="77777777" w:rsidR="00C1174F" w:rsidRDefault="00C1174F">
      <w:pPr>
        <w:spacing w:after="20"/>
      </w:pPr>
    </w:p>
    <w:p w14:paraId="65ADC1BE" w14:textId="77777777" w:rsidR="00C1174F" w:rsidRDefault="00000000">
      <w:pPr>
        <w:pStyle w:val="Heading1"/>
      </w:pPr>
      <w:r>
        <w:lastRenderedPageBreak/>
        <w:t>11. AI Upload Record</w:t>
      </w:r>
    </w:p>
    <w:tbl>
      <w:tblPr>
        <w:tblW w:w="0" w:type="auto"/>
        <w:jc w:val="center"/>
        <w:tblLook w:val="04A0" w:firstRow="1" w:lastRow="0" w:firstColumn="1" w:lastColumn="0" w:noHBand="0" w:noVBand="1"/>
      </w:tblPr>
      <w:tblGrid>
        <w:gridCol w:w="2592"/>
        <w:gridCol w:w="2592"/>
        <w:gridCol w:w="2592"/>
        <w:gridCol w:w="2592"/>
      </w:tblGrid>
      <w:tr w:rsidR="00C1174F" w14:paraId="5AE2BABB" w14:textId="77777777">
        <w:trPr>
          <w:jc w:val="center"/>
        </w:trPr>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55EE813F" w14:textId="77777777" w:rsidR="00C1174F" w:rsidRDefault="00000000">
            <w:r>
              <w:rPr>
                <w:b/>
                <w:sz w:val="17"/>
              </w:rPr>
              <w:t>Company / Client</w:t>
            </w:r>
          </w:p>
        </w:tc>
        <w:tc>
          <w:tcPr>
            <w:tcW w:w="2592" w:type="dxa"/>
            <w:tcBorders>
              <w:top w:val="single" w:sz="6" w:space="0" w:color="D6DDE5"/>
              <w:left w:val="single" w:sz="6" w:space="0" w:color="D6DDE5"/>
              <w:bottom w:val="single" w:sz="6" w:space="0" w:color="D6DDE5"/>
              <w:right w:val="single" w:sz="6" w:space="0" w:color="D6DDE5"/>
            </w:tcBorders>
          </w:tcPr>
          <w:p w14:paraId="39E124F4" w14:textId="77777777" w:rsidR="00C1174F" w:rsidRDefault="00C1174F"/>
        </w:tc>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0D538108" w14:textId="77777777" w:rsidR="00C1174F" w:rsidRDefault="00000000">
            <w:r>
              <w:rPr>
                <w:b/>
                <w:sz w:val="17"/>
              </w:rPr>
              <w:t>Project / Investigation</w:t>
            </w:r>
          </w:p>
        </w:tc>
        <w:tc>
          <w:tcPr>
            <w:tcW w:w="2592" w:type="dxa"/>
            <w:tcBorders>
              <w:top w:val="single" w:sz="6" w:space="0" w:color="D6DDE5"/>
              <w:left w:val="single" w:sz="6" w:space="0" w:color="D6DDE5"/>
              <w:bottom w:val="single" w:sz="6" w:space="0" w:color="D6DDE5"/>
              <w:right w:val="single" w:sz="6" w:space="0" w:color="D6DDE5"/>
            </w:tcBorders>
          </w:tcPr>
          <w:p w14:paraId="5789C1F5" w14:textId="77777777" w:rsidR="00C1174F" w:rsidRDefault="00C1174F"/>
        </w:tc>
      </w:tr>
      <w:tr w:rsidR="00C1174F" w14:paraId="1E6679E2" w14:textId="77777777">
        <w:trPr>
          <w:jc w:val="center"/>
        </w:trPr>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472272E5" w14:textId="77777777" w:rsidR="00C1174F" w:rsidRDefault="00000000">
            <w:r>
              <w:rPr>
                <w:b/>
                <w:sz w:val="17"/>
              </w:rPr>
              <w:t>AI Platform</w:t>
            </w:r>
          </w:p>
        </w:tc>
        <w:tc>
          <w:tcPr>
            <w:tcW w:w="2592" w:type="dxa"/>
            <w:tcBorders>
              <w:top w:val="single" w:sz="6" w:space="0" w:color="D6DDE5"/>
              <w:left w:val="single" w:sz="6" w:space="0" w:color="D6DDE5"/>
              <w:bottom w:val="single" w:sz="6" w:space="0" w:color="D6DDE5"/>
              <w:right w:val="single" w:sz="6" w:space="0" w:color="D6DDE5"/>
            </w:tcBorders>
          </w:tcPr>
          <w:p w14:paraId="0F9EA8AA" w14:textId="77777777" w:rsidR="00C1174F" w:rsidRDefault="00C1174F"/>
        </w:tc>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54B943B2" w14:textId="77777777" w:rsidR="00C1174F" w:rsidRDefault="00000000">
            <w:r>
              <w:rPr>
                <w:b/>
                <w:sz w:val="17"/>
              </w:rPr>
              <w:t>Account / Workspace</w:t>
            </w:r>
          </w:p>
        </w:tc>
        <w:tc>
          <w:tcPr>
            <w:tcW w:w="2592" w:type="dxa"/>
            <w:tcBorders>
              <w:top w:val="single" w:sz="6" w:space="0" w:color="D6DDE5"/>
              <w:left w:val="single" w:sz="6" w:space="0" w:color="D6DDE5"/>
              <w:bottom w:val="single" w:sz="6" w:space="0" w:color="D6DDE5"/>
              <w:right w:val="single" w:sz="6" w:space="0" w:color="D6DDE5"/>
            </w:tcBorders>
          </w:tcPr>
          <w:p w14:paraId="6266D782" w14:textId="77777777" w:rsidR="00C1174F" w:rsidRDefault="00C1174F"/>
        </w:tc>
      </w:tr>
      <w:tr w:rsidR="00C1174F" w14:paraId="45606D7D" w14:textId="77777777">
        <w:trPr>
          <w:jc w:val="center"/>
        </w:trPr>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5C5E9CE8" w14:textId="77777777" w:rsidR="00C1174F" w:rsidRDefault="00000000">
            <w:r>
              <w:rPr>
                <w:b/>
                <w:sz w:val="17"/>
              </w:rPr>
              <w:t>Date Uploaded</w:t>
            </w:r>
          </w:p>
        </w:tc>
        <w:tc>
          <w:tcPr>
            <w:tcW w:w="2592" w:type="dxa"/>
            <w:tcBorders>
              <w:top w:val="single" w:sz="6" w:space="0" w:color="D6DDE5"/>
              <w:left w:val="single" w:sz="6" w:space="0" w:color="D6DDE5"/>
              <w:bottom w:val="single" w:sz="6" w:space="0" w:color="D6DDE5"/>
              <w:right w:val="single" w:sz="6" w:space="0" w:color="D6DDE5"/>
            </w:tcBorders>
          </w:tcPr>
          <w:p w14:paraId="34B646E6" w14:textId="77777777" w:rsidR="00C1174F" w:rsidRDefault="00C1174F"/>
        </w:tc>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4FCABE7E" w14:textId="77777777" w:rsidR="00C1174F" w:rsidRDefault="00000000">
            <w:r>
              <w:rPr>
                <w:b/>
                <w:sz w:val="17"/>
              </w:rPr>
              <w:t>Uploaded By</w:t>
            </w:r>
          </w:p>
        </w:tc>
        <w:tc>
          <w:tcPr>
            <w:tcW w:w="2592" w:type="dxa"/>
            <w:tcBorders>
              <w:top w:val="single" w:sz="6" w:space="0" w:color="D6DDE5"/>
              <w:left w:val="single" w:sz="6" w:space="0" w:color="D6DDE5"/>
              <w:bottom w:val="single" w:sz="6" w:space="0" w:color="D6DDE5"/>
              <w:right w:val="single" w:sz="6" w:space="0" w:color="D6DDE5"/>
            </w:tcBorders>
          </w:tcPr>
          <w:p w14:paraId="2FFAD8EB" w14:textId="77777777" w:rsidR="00C1174F" w:rsidRDefault="00C1174F"/>
        </w:tc>
      </w:tr>
      <w:tr w:rsidR="00C1174F" w14:paraId="5165F0B0" w14:textId="77777777">
        <w:trPr>
          <w:jc w:val="center"/>
        </w:trPr>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1F551E24" w14:textId="77777777" w:rsidR="00C1174F" w:rsidRDefault="00000000">
            <w:r>
              <w:rPr>
                <w:b/>
                <w:sz w:val="17"/>
              </w:rPr>
              <w:t>Files Uploaded</w:t>
            </w:r>
          </w:p>
        </w:tc>
        <w:tc>
          <w:tcPr>
            <w:tcW w:w="2592" w:type="dxa"/>
            <w:tcBorders>
              <w:top w:val="single" w:sz="6" w:space="0" w:color="D6DDE5"/>
              <w:left w:val="single" w:sz="6" w:space="0" w:color="D6DDE5"/>
              <w:bottom w:val="single" w:sz="6" w:space="0" w:color="D6DDE5"/>
              <w:right w:val="single" w:sz="6" w:space="0" w:color="D6DDE5"/>
            </w:tcBorders>
          </w:tcPr>
          <w:p w14:paraId="1F721ABB" w14:textId="77777777" w:rsidR="00C1174F" w:rsidRDefault="00C1174F"/>
        </w:tc>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77782EA1" w14:textId="77777777" w:rsidR="00C1174F" w:rsidRDefault="00000000">
            <w:r>
              <w:rPr>
                <w:b/>
                <w:sz w:val="17"/>
              </w:rPr>
              <w:t>Sanitization Performed By</w:t>
            </w:r>
          </w:p>
        </w:tc>
        <w:tc>
          <w:tcPr>
            <w:tcW w:w="2592" w:type="dxa"/>
            <w:tcBorders>
              <w:top w:val="single" w:sz="6" w:space="0" w:color="D6DDE5"/>
              <w:left w:val="single" w:sz="6" w:space="0" w:color="D6DDE5"/>
              <w:bottom w:val="single" w:sz="6" w:space="0" w:color="D6DDE5"/>
              <w:right w:val="single" w:sz="6" w:space="0" w:color="D6DDE5"/>
            </w:tcBorders>
          </w:tcPr>
          <w:p w14:paraId="58A1C741" w14:textId="77777777" w:rsidR="00C1174F" w:rsidRDefault="00C1174F"/>
        </w:tc>
      </w:tr>
      <w:tr w:rsidR="00C1174F" w14:paraId="25B9729F" w14:textId="77777777">
        <w:trPr>
          <w:jc w:val="center"/>
        </w:trPr>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4ECF753D" w14:textId="77777777" w:rsidR="00C1174F" w:rsidRDefault="00000000">
            <w:r>
              <w:rPr>
                <w:b/>
                <w:sz w:val="17"/>
              </w:rPr>
              <w:t>Approval / Reviewer</w:t>
            </w:r>
          </w:p>
        </w:tc>
        <w:tc>
          <w:tcPr>
            <w:tcW w:w="2592" w:type="dxa"/>
            <w:tcBorders>
              <w:top w:val="single" w:sz="6" w:space="0" w:color="D6DDE5"/>
              <w:left w:val="single" w:sz="6" w:space="0" w:color="D6DDE5"/>
              <w:bottom w:val="single" w:sz="6" w:space="0" w:color="D6DDE5"/>
              <w:right w:val="single" w:sz="6" w:space="0" w:color="D6DDE5"/>
            </w:tcBorders>
          </w:tcPr>
          <w:p w14:paraId="07D1952F" w14:textId="77777777" w:rsidR="00C1174F" w:rsidRDefault="00C1174F"/>
        </w:tc>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0E54CE65" w14:textId="77777777" w:rsidR="00C1174F" w:rsidRDefault="00000000">
            <w:r>
              <w:rPr>
                <w:b/>
                <w:sz w:val="17"/>
              </w:rPr>
              <w:t>Approval Date</w:t>
            </w:r>
          </w:p>
        </w:tc>
        <w:tc>
          <w:tcPr>
            <w:tcW w:w="2592" w:type="dxa"/>
            <w:tcBorders>
              <w:top w:val="single" w:sz="6" w:space="0" w:color="D6DDE5"/>
              <w:left w:val="single" w:sz="6" w:space="0" w:color="D6DDE5"/>
              <w:bottom w:val="single" w:sz="6" w:space="0" w:color="D6DDE5"/>
              <w:right w:val="single" w:sz="6" w:space="0" w:color="D6DDE5"/>
            </w:tcBorders>
          </w:tcPr>
          <w:p w14:paraId="667EB382" w14:textId="77777777" w:rsidR="00C1174F" w:rsidRDefault="00C1174F"/>
        </w:tc>
      </w:tr>
      <w:tr w:rsidR="00C1174F" w14:paraId="6E603786" w14:textId="77777777">
        <w:trPr>
          <w:jc w:val="center"/>
        </w:trPr>
        <w:tc>
          <w:tcPr>
            <w:tcW w:w="2592" w:type="dxa"/>
            <w:tcBorders>
              <w:top w:val="single" w:sz="6" w:space="0" w:color="D6DDE5"/>
              <w:left w:val="single" w:sz="6" w:space="0" w:color="D6DDE5"/>
              <w:bottom w:val="single" w:sz="6" w:space="0" w:color="D6DDE5"/>
              <w:right w:val="single" w:sz="6" w:space="0" w:color="D6DDE5"/>
            </w:tcBorders>
            <w:shd w:val="clear" w:color="auto" w:fill="EAF0F7"/>
          </w:tcPr>
          <w:p w14:paraId="566F02EB" w14:textId="77777777" w:rsidR="00C1174F" w:rsidRDefault="00000000">
            <w:r>
              <w:rPr>
                <w:b/>
                <w:sz w:val="17"/>
              </w:rPr>
              <w:t>Notes / Restrictions</w:t>
            </w:r>
          </w:p>
        </w:tc>
        <w:tc>
          <w:tcPr>
            <w:tcW w:w="7776" w:type="dxa"/>
            <w:gridSpan w:val="3"/>
            <w:tcBorders>
              <w:top w:val="single" w:sz="6" w:space="0" w:color="D6DDE5"/>
              <w:left w:val="single" w:sz="6" w:space="0" w:color="D6DDE5"/>
              <w:bottom w:val="single" w:sz="6" w:space="0" w:color="D6DDE5"/>
              <w:right w:val="single" w:sz="6" w:space="0" w:color="D6DDE5"/>
            </w:tcBorders>
          </w:tcPr>
          <w:p w14:paraId="7BCFE44F" w14:textId="77777777" w:rsidR="00C1174F" w:rsidRDefault="00C1174F"/>
          <w:p w14:paraId="71769CF6" w14:textId="77777777" w:rsidR="00C1174F" w:rsidRDefault="00C1174F"/>
          <w:p w14:paraId="6E7089B8" w14:textId="77777777" w:rsidR="00C1174F" w:rsidRDefault="00C1174F"/>
        </w:tc>
      </w:tr>
    </w:tbl>
    <w:p w14:paraId="7C3F0E3B" w14:textId="77777777" w:rsidR="00C1174F" w:rsidRDefault="00C1174F"/>
    <w:tbl>
      <w:tblPr>
        <w:tblW w:w="0" w:type="auto"/>
        <w:jc w:val="center"/>
        <w:tblLook w:val="04A0" w:firstRow="1" w:lastRow="0" w:firstColumn="1" w:lastColumn="0" w:noHBand="0" w:noVBand="1"/>
      </w:tblPr>
      <w:tblGrid>
        <w:gridCol w:w="10368"/>
      </w:tblGrid>
      <w:tr w:rsidR="00C1174F" w14:paraId="5CD18050" w14:textId="77777777">
        <w:trPr>
          <w:jc w:val="center"/>
        </w:trPr>
        <w:tc>
          <w:tcPr>
            <w:tcW w:w="10368" w:type="dxa"/>
            <w:tcBorders>
              <w:top w:val="single" w:sz="8" w:space="0" w:color="2F5DA8"/>
              <w:left w:val="single" w:sz="8" w:space="0" w:color="2F5DA8"/>
              <w:bottom w:val="single" w:sz="8" w:space="0" w:color="2F5DA8"/>
              <w:right w:val="single" w:sz="8" w:space="0" w:color="2F5DA8"/>
            </w:tcBorders>
            <w:shd w:val="clear" w:color="auto" w:fill="EAF0F7"/>
          </w:tcPr>
          <w:p w14:paraId="1A11E5B2" w14:textId="77777777" w:rsidR="00C1174F" w:rsidRDefault="00000000">
            <w:pPr>
              <w:spacing w:after="40"/>
            </w:pPr>
            <w:r>
              <w:rPr>
                <w:b/>
                <w:color w:val="2F5DA8"/>
              </w:rPr>
              <w:t>BOTTOM LINE</w:t>
            </w:r>
          </w:p>
          <w:p w14:paraId="3BA5A5AC" w14:textId="77777777" w:rsidR="00C1174F" w:rsidRDefault="00000000">
            <w:pPr>
              <w:spacing w:after="0"/>
            </w:pPr>
            <w:r>
              <w:t>Give AI the facts it needs — not every piece of information you possess. Minimize data, protect people and clients, preserve original evidence, and keep a human in control of the final decision.</w:t>
            </w:r>
          </w:p>
        </w:tc>
      </w:tr>
    </w:tbl>
    <w:p w14:paraId="6C346C2E" w14:textId="77777777" w:rsidR="00C1174F" w:rsidRDefault="00C1174F">
      <w:pPr>
        <w:spacing w:after="0"/>
      </w:pPr>
    </w:p>
    <w:sectPr w:rsidR="00C1174F" w:rsidSect="00034616">
      <w:footerReference w:type="default" r:id="rId9"/>
      <w:pgSz w:w="12240" w:h="15840"/>
      <w:pgMar w:top="792" w:right="936" w:bottom="792"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9A7D90" w14:textId="77777777" w:rsidR="008B5D0B" w:rsidRDefault="008B5D0B">
      <w:pPr>
        <w:spacing w:after="0" w:line="240" w:lineRule="auto"/>
      </w:pPr>
      <w:r>
        <w:separator/>
      </w:r>
    </w:p>
  </w:endnote>
  <w:endnote w:type="continuationSeparator" w:id="0">
    <w:p w14:paraId="66AD1ED9" w14:textId="77777777" w:rsidR="008B5D0B" w:rsidRDefault="008B5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4CC1D9" w14:textId="77777777" w:rsidR="00C1174F" w:rsidRDefault="00000000">
    <w:pPr>
      <w:pStyle w:val="Footer"/>
      <w:jc w:val="center"/>
    </w:pPr>
    <w:r>
      <w:rPr>
        <w:color w:val="56616D"/>
        <w:sz w:val="15"/>
      </w:rPr>
      <w:t xml:space="preserve">TRIVENT SAFETY </w:t>
    </w:r>
    <w:proofErr w:type="gramStart"/>
    <w:r>
      <w:rPr>
        <w:color w:val="56616D"/>
        <w:sz w:val="15"/>
      </w:rPr>
      <w:t>CONSULTING  •</w:t>
    </w:r>
    <w:proofErr w:type="gramEnd"/>
    <w:r>
      <w:rPr>
        <w:color w:val="56616D"/>
        <w:sz w:val="15"/>
      </w:rPr>
      <w:t xml:space="preserve">  AI SAFETY PROFESSIONAL STARTER </w:t>
    </w:r>
    <w:proofErr w:type="gramStart"/>
    <w:r>
      <w:rPr>
        <w:color w:val="56616D"/>
        <w:sz w:val="15"/>
      </w:rPr>
      <w:t>KIT  •</w:t>
    </w:r>
    <w:proofErr w:type="gramEnd"/>
    <w:r>
      <w:rPr>
        <w:color w:val="56616D"/>
        <w:sz w:val="15"/>
      </w:rPr>
      <w:t xml:space="preserve">  INFORMATION-SANITIZATION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05715C5" w14:textId="77777777" w:rsidR="008B5D0B" w:rsidRDefault="008B5D0B">
      <w:pPr>
        <w:spacing w:after="0" w:line="240" w:lineRule="auto"/>
      </w:pPr>
      <w:r>
        <w:separator/>
      </w:r>
    </w:p>
  </w:footnote>
  <w:footnote w:type="continuationSeparator" w:id="0">
    <w:p w14:paraId="29EF1052" w14:textId="77777777" w:rsidR="008B5D0B" w:rsidRDefault="008B5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60024185">
    <w:abstractNumId w:val="8"/>
  </w:num>
  <w:num w:numId="2" w16cid:durableId="1090541314">
    <w:abstractNumId w:val="6"/>
  </w:num>
  <w:num w:numId="3" w16cid:durableId="611521483">
    <w:abstractNumId w:val="5"/>
  </w:num>
  <w:num w:numId="4" w16cid:durableId="857159057">
    <w:abstractNumId w:val="4"/>
  </w:num>
  <w:num w:numId="5" w16cid:durableId="1466896829">
    <w:abstractNumId w:val="7"/>
  </w:num>
  <w:num w:numId="6" w16cid:durableId="595094666">
    <w:abstractNumId w:val="3"/>
  </w:num>
  <w:num w:numId="7" w16cid:durableId="357199215">
    <w:abstractNumId w:val="2"/>
  </w:num>
  <w:num w:numId="8" w16cid:durableId="412361078">
    <w:abstractNumId w:val="1"/>
  </w:num>
  <w:num w:numId="9" w16cid:durableId="191654763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E4516"/>
    <w:rsid w:val="0029639D"/>
    <w:rsid w:val="00326F90"/>
    <w:rsid w:val="008B5D0B"/>
    <w:rsid w:val="00AA1D8D"/>
    <w:rsid w:val="00B47730"/>
    <w:rsid w:val="00C1174F"/>
    <w:rsid w:val="00CB0664"/>
    <w:rsid w:val="00D355A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A9EA6B"/>
  <w14:defaultImageDpi w14:val="300"/>
  <w15:docId w15:val="{AB31E7AE-491E-3245-92D1-815596C6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Aptos" w:hAnsi="Aptos"/>
      <w:sz w:val="19"/>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2F5DA8"/>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01820"/>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2F5DA8"/>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2F5DA8"/>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60"/>
    </w:pPr>
    <w:rPr>
      <w:rFonts w:ascii="Aptos" w:hAnsi="Aptos"/>
      <w:color w:val="56616D"/>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1592</Words>
  <Characters>9428</Characters>
  <Application>Microsoft Office Word</Application>
  <DocSecurity>0</DocSecurity>
  <Lines>496</Lines>
  <Paragraphs>367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Trivent AI Information-Sanitization Checklist</dc:title>
  <dc:subject>AI Safety Professional Starter Kit</dc:subject>
  <dc:creator>Trivent Safety Consulting</dc:creator>
  <cp:keywords/>
  <dc:description>generated by python-docx</dc:description>
  <cp:lastModifiedBy>Bryan McClure</cp:lastModifiedBy>
  <cp:revision>2</cp:revision>
  <dcterms:created xsi:type="dcterms:W3CDTF">2013-12-23T23:15:00Z</dcterms:created>
  <dcterms:modified xsi:type="dcterms:W3CDTF">2026-08-07T20:53:00Z</dcterms:modified>
  <cp:category/>
</cp:coreProperties>
</file>